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749E" w14:textId="77777777" w:rsidR="00F8557B" w:rsidRPr="00175BB5" w:rsidRDefault="00F8557B" w:rsidP="00F8557B">
      <w:pPr>
        <w:keepNext/>
        <w:suppressAutoHyphens/>
        <w:spacing w:after="480"/>
        <w:jc w:val="both"/>
        <w:outlineLvl w:val="0"/>
        <w:rPr>
          <w:rFonts w:eastAsia="Times New Roman" w:cs="Arial"/>
          <w:b/>
          <w:snapToGrid w:val="0"/>
          <w:sz w:val="24"/>
          <w:szCs w:val="24"/>
          <w:lang w:eastAsia="nl-NL"/>
        </w:rPr>
      </w:pPr>
      <w:r w:rsidRPr="00175BB5">
        <w:rPr>
          <w:rFonts w:eastAsia="Times New Roman" w:cs="Arial"/>
          <w:b/>
          <w:snapToGrid w:val="0"/>
          <w:sz w:val="24"/>
          <w:szCs w:val="24"/>
          <w:lang w:eastAsia="nl-NL"/>
        </w:rPr>
        <w:t>Bijlage</w:t>
      </w:r>
      <w:r w:rsidRPr="00175BB5">
        <w:rPr>
          <w:rFonts w:eastAsia="Times New Roman" w:cs="Arial"/>
          <w:b/>
          <w:snapToGrid w:val="0"/>
          <w:sz w:val="24"/>
          <w:szCs w:val="24"/>
          <w:lang w:eastAsia="nl-NL"/>
        </w:rPr>
        <w:tab/>
      </w:r>
      <w:r>
        <w:rPr>
          <w:rFonts w:eastAsia="Times New Roman" w:cs="Arial"/>
          <w:b/>
          <w:snapToGrid w:val="0"/>
          <w:sz w:val="24"/>
          <w:szCs w:val="24"/>
          <w:lang w:eastAsia="nl-NL"/>
        </w:rPr>
        <w:t>5</w:t>
      </w:r>
      <w:r w:rsidRPr="00175BB5">
        <w:rPr>
          <w:rFonts w:eastAsia="Times New Roman" w:cs="Arial"/>
          <w:b/>
          <w:snapToGrid w:val="0"/>
          <w:sz w:val="24"/>
          <w:szCs w:val="24"/>
          <w:lang w:eastAsia="nl-NL"/>
        </w:rPr>
        <w:t xml:space="preserve"> - Opgaaf referentieprojecten</w:t>
      </w:r>
      <w:r>
        <w:rPr>
          <w:rFonts w:eastAsia="Times New Roman" w:cs="Arial"/>
          <w:b/>
          <w:snapToGrid w:val="0"/>
          <w:sz w:val="24"/>
          <w:szCs w:val="24"/>
          <w:lang w:eastAsia="nl-NL"/>
        </w:rPr>
        <w:t xml:space="preserve"> Selectiecriteria</w:t>
      </w:r>
    </w:p>
    <w:p w14:paraId="41198CBE" w14:textId="77777777" w:rsidR="00F8557B" w:rsidRPr="00175BB5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  <w:r>
        <w:rPr>
          <w:rFonts w:eastAsia="Times New Roman" w:cs="Arial"/>
          <w:b/>
          <w:bCs/>
          <w:szCs w:val="20"/>
          <w:lang w:eastAsia="nl-NL"/>
        </w:rPr>
        <w:t xml:space="preserve">Let op! </w:t>
      </w:r>
      <w:r w:rsidRPr="00625D04">
        <w:rPr>
          <w:rFonts w:eastAsia="Times New Roman" w:cs="Arial"/>
          <w:szCs w:val="20"/>
          <w:lang w:eastAsia="nl-NL"/>
        </w:rPr>
        <w:t xml:space="preserve">Met dit formulier </w:t>
      </w:r>
      <w:r>
        <w:rPr>
          <w:rFonts w:eastAsia="Times New Roman" w:cs="Arial"/>
          <w:szCs w:val="20"/>
          <w:lang w:eastAsia="nl-NL"/>
        </w:rPr>
        <w:t xml:space="preserve">verklaart Gegadigde dat hij voldoet aan de in de Selectieleidraad genoemde specifieke ervaringseisen (Selectiecriteria 1 tot en met 3). Het is mogelijk om in dit formulier een project op te voeren waarmee aan Gegadigde aan meerdere selectiecriteria voldoet. U dient dit hieronder bij “Eigen Verklaring Selectiecriteria” aan te geven. </w:t>
      </w:r>
      <w:r w:rsidRPr="00175BB5">
        <w:rPr>
          <w:rFonts w:eastAsia="Times New Roman" w:cs="Arial"/>
          <w:szCs w:val="20"/>
          <w:lang w:eastAsia="nl-NL"/>
        </w:rPr>
        <w:t>Dit formulier zo vaak als nodig invullen, met een maximum van</w:t>
      </w:r>
      <w:r>
        <w:rPr>
          <w:rFonts w:eastAsia="Times New Roman" w:cs="Arial"/>
          <w:szCs w:val="20"/>
          <w:lang w:eastAsia="nl-NL"/>
        </w:rPr>
        <w:t xml:space="preserve"> 3</w:t>
      </w:r>
      <w:r w:rsidRPr="00175BB5">
        <w:rPr>
          <w:rFonts w:eastAsia="Times New Roman" w:cs="Arial"/>
          <w:szCs w:val="20"/>
          <w:lang w:eastAsia="nl-NL"/>
        </w:rPr>
        <w:t xml:space="preserve">, om te voldoen aan de </w:t>
      </w:r>
      <w:r>
        <w:rPr>
          <w:rFonts w:eastAsia="Times New Roman" w:cs="Arial"/>
          <w:szCs w:val="20"/>
          <w:lang w:eastAsia="nl-NL"/>
        </w:rPr>
        <w:t>bij de selectiecriteria gestelde eisen</w:t>
      </w:r>
      <w:r w:rsidRPr="00175BB5">
        <w:rPr>
          <w:rFonts w:eastAsia="Times New Roman" w:cs="Arial"/>
          <w:szCs w:val="20"/>
          <w:lang w:eastAsia="nl-NL"/>
        </w:rPr>
        <w:t>.</w:t>
      </w:r>
    </w:p>
    <w:p w14:paraId="0C392979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3"/>
        <w:gridCol w:w="5107"/>
      </w:tblGrid>
      <w:tr w:rsidR="00F8557B" w14:paraId="6A68B943" w14:textId="77777777" w:rsidTr="00936C02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  <w:hideMark/>
          </w:tcPr>
          <w:p w14:paraId="07F8AF46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Eigen Verklaring ervaringseis                             (invullen en/of doorhalen wat niet van toepassing is)                               </w:t>
            </w:r>
          </w:p>
        </w:tc>
      </w:tr>
      <w:tr w:rsidR="00F8557B" w14:paraId="5ED57E1E" w14:textId="77777777" w:rsidTr="00936C02"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hideMark/>
          </w:tcPr>
          <w:p w14:paraId="4E983F51" w14:textId="77777777" w:rsidR="00F8557B" w:rsidRPr="00F7663E" w:rsidRDefault="00F8557B" w:rsidP="00936C02">
            <w:pPr>
              <w:rPr>
                <w:bCs/>
              </w:rPr>
            </w:pPr>
            <w:r>
              <w:rPr>
                <w:bCs/>
              </w:rPr>
              <w:t>Om in aanmerking te komen voor puntentoekenning, moet d</w:t>
            </w:r>
            <w:r w:rsidRPr="00F7663E">
              <w:rPr>
                <w:bCs/>
              </w:rPr>
              <w:t>e Gegadigde in de periode van vijf jaar voorafgaand aan de datum van Aanmelding projecten he</w:t>
            </w:r>
            <w:r>
              <w:rPr>
                <w:bCs/>
              </w:rPr>
              <w:t>bben</w:t>
            </w:r>
            <w:r w:rsidRPr="00F7663E">
              <w:rPr>
                <w:bCs/>
              </w:rPr>
              <w:t xml:space="preserve"> opgeleverd (de opleverdatum is daarbij leidend)  </w:t>
            </w:r>
            <w:r>
              <w:rPr>
                <w:bCs/>
              </w:rPr>
              <w:t>die voldoen aan de in de Selectieleidraad genoemde vereisten (zie Hoofdstuk 7).</w:t>
            </w:r>
          </w:p>
          <w:p w14:paraId="41C1E98E" w14:textId="77777777" w:rsidR="00F8557B" w:rsidRDefault="00F8557B" w:rsidP="00936C02">
            <w:pPr>
              <w:rPr>
                <w:bCs/>
              </w:rPr>
            </w:pPr>
          </w:p>
          <w:p w14:paraId="4729D257" w14:textId="77777777" w:rsidR="00F8557B" w:rsidRPr="00A7208C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Selectiecriterium 1: </w:t>
            </w:r>
            <w:r w:rsidRPr="00A7208C">
              <w:rPr>
                <w:b/>
              </w:rPr>
              <w:t xml:space="preserve">Specifieke ervaring met </w:t>
            </w:r>
            <w:r w:rsidRPr="00525B2A">
              <w:rPr>
                <w:b/>
              </w:rPr>
              <w:t>het zelf bouwen van een Utiliteitsgebouw met duurzame materialen</w:t>
            </w:r>
            <w:r w:rsidRPr="00A7208C">
              <w:rPr>
                <w:b/>
              </w:rPr>
              <w:t>;</w:t>
            </w:r>
          </w:p>
          <w:p w14:paraId="2A7720B5" w14:textId="77777777" w:rsidR="00F8557B" w:rsidRPr="00A7208C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Selectiecriterium 2: </w:t>
            </w:r>
            <w:r w:rsidRPr="00A7208C">
              <w:rPr>
                <w:b/>
              </w:rPr>
              <w:t xml:space="preserve">Specifieke ervaring met </w:t>
            </w:r>
            <w:r w:rsidRPr="00525B2A">
              <w:rPr>
                <w:b/>
              </w:rPr>
              <w:t>het zelf Circulair Ontwerpen van een Utiliteitsgebouw</w:t>
            </w:r>
            <w:r w:rsidRPr="00A7208C">
              <w:rPr>
                <w:b/>
              </w:rPr>
              <w:t>;</w:t>
            </w:r>
          </w:p>
          <w:p w14:paraId="372E9612" w14:textId="77777777" w:rsidR="00F8557B" w:rsidRPr="00A7208C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Selectiecriterium 3: </w:t>
            </w:r>
            <w:r w:rsidRPr="00A7208C">
              <w:rPr>
                <w:b/>
              </w:rPr>
              <w:t xml:space="preserve">Specifieke ervaring met </w:t>
            </w:r>
            <w:r w:rsidRPr="00525B2A">
              <w:rPr>
                <w:b/>
              </w:rPr>
              <w:t>de uitvoering van een project met een communicatie- en participatieproces</w:t>
            </w:r>
            <w:r w:rsidRPr="00A7208C">
              <w:rPr>
                <w:b/>
              </w:rPr>
              <w:t>;</w:t>
            </w:r>
          </w:p>
          <w:p w14:paraId="114013F9" w14:textId="77777777" w:rsidR="00F8557B" w:rsidRDefault="00F8557B" w:rsidP="00936C02">
            <w:pPr>
              <w:rPr>
                <w:rFonts w:eastAsia="Arial" w:cstheme="minorHAnsi"/>
                <w:b/>
                <w:bCs/>
                <w:szCs w:val="20"/>
              </w:rPr>
            </w:pPr>
          </w:p>
          <w:p w14:paraId="624AEC5B" w14:textId="41CA7C78" w:rsidR="00F8557B" w:rsidRPr="00F93F58" w:rsidRDefault="00F8557B" w:rsidP="00936C02">
            <w:pPr>
              <w:rPr>
                <w:rFonts w:eastAsia="Arial" w:cstheme="minorHAnsi"/>
                <w:szCs w:val="20"/>
              </w:rPr>
            </w:pPr>
            <w:r w:rsidRPr="00F93F58">
              <w:rPr>
                <w:rFonts w:eastAsia="Arial" w:cstheme="minorHAnsi"/>
                <w:b/>
                <w:bCs/>
                <w:szCs w:val="20"/>
              </w:rPr>
              <w:t>Let op!</w:t>
            </w:r>
            <w:r w:rsidRPr="00F93F58">
              <w:rPr>
                <w:rFonts w:eastAsia="Arial" w:cstheme="minorHAnsi"/>
                <w:szCs w:val="20"/>
              </w:rPr>
              <w:t xml:space="preserve"> </w:t>
            </w:r>
            <w:r>
              <w:rPr>
                <w:rFonts w:eastAsia="Arial" w:cstheme="minorHAnsi"/>
                <w:szCs w:val="20"/>
              </w:rPr>
              <w:t>Bij Selectiecriterium 1 en 3 is v</w:t>
            </w:r>
            <w:r w:rsidRPr="00F93F58">
              <w:rPr>
                <w:rFonts w:eastAsia="Arial" w:cstheme="minorHAnsi"/>
                <w:szCs w:val="20"/>
              </w:rPr>
              <w:t>oor de termijn van 5 jaar</w:t>
            </w:r>
            <w:r>
              <w:rPr>
                <w:rFonts w:eastAsia="Arial" w:cstheme="minorHAnsi"/>
                <w:szCs w:val="20"/>
              </w:rPr>
              <w:t>,</w:t>
            </w:r>
            <w:r w:rsidRPr="00F93F58">
              <w:rPr>
                <w:rFonts w:eastAsia="Arial" w:cstheme="minorHAnsi"/>
                <w:szCs w:val="20"/>
              </w:rPr>
              <w:t xml:space="preserve"> de opleverdatum </w:t>
            </w:r>
            <w:r w:rsidR="00451675">
              <w:rPr>
                <w:rFonts w:eastAsia="Arial" w:cstheme="minorHAnsi"/>
                <w:szCs w:val="20"/>
              </w:rPr>
              <w:t xml:space="preserve">van het Werk </w:t>
            </w:r>
            <w:r w:rsidRPr="00F93F58">
              <w:rPr>
                <w:rFonts w:eastAsia="Arial" w:cstheme="minorHAnsi"/>
                <w:szCs w:val="20"/>
              </w:rPr>
              <w:t>leidend.</w:t>
            </w:r>
            <w:r>
              <w:rPr>
                <w:rFonts w:eastAsia="Arial" w:cstheme="minorHAnsi"/>
                <w:szCs w:val="20"/>
              </w:rPr>
              <w:t xml:space="preserve"> Bij Selectiecriterium 2 </w:t>
            </w:r>
            <w:r w:rsidR="00451675">
              <w:rPr>
                <w:rFonts w:eastAsia="Arial" w:cstheme="minorHAnsi"/>
                <w:szCs w:val="20"/>
              </w:rPr>
              <w:t>i</w:t>
            </w:r>
            <w:r>
              <w:rPr>
                <w:rFonts w:eastAsia="Arial" w:cstheme="minorHAnsi"/>
                <w:szCs w:val="20"/>
              </w:rPr>
              <w:t>s v</w:t>
            </w:r>
            <w:r w:rsidRPr="00F93F58">
              <w:rPr>
                <w:rFonts w:eastAsia="Arial" w:cstheme="minorHAnsi"/>
                <w:szCs w:val="20"/>
              </w:rPr>
              <w:t xml:space="preserve">oor de termijn van 5 jaar de </w:t>
            </w:r>
            <w:r w:rsidRPr="00116D73">
              <w:rPr>
                <w:rFonts w:eastAsia="Arial" w:cstheme="minorHAnsi"/>
                <w:szCs w:val="20"/>
              </w:rPr>
              <w:t xml:space="preserve">datum </w:t>
            </w:r>
            <w:r w:rsidR="00451675" w:rsidRPr="00116D73">
              <w:rPr>
                <w:rFonts w:eastAsia="Arial" w:cstheme="minorHAnsi"/>
                <w:szCs w:val="20"/>
              </w:rPr>
              <w:t>de opleverdatum van het Werk leidend, waarbij (indien er nog geen opleverdatum is) er ten minste een vastgesteld Definitief Ontwerp (DO) moet zijn dat door Opdrachtgever is goedgekeurd</w:t>
            </w:r>
            <w:r w:rsidRPr="00116D73">
              <w:rPr>
                <w:rFonts w:eastAsia="Arial" w:cstheme="minorHAnsi"/>
                <w:szCs w:val="20"/>
              </w:rPr>
              <w:t>.</w:t>
            </w:r>
          </w:p>
          <w:p w14:paraId="6F5A4209" w14:textId="77777777" w:rsidR="00F8557B" w:rsidRDefault="00F8557B" w:rsidP="00936C02">
            <w:pPr>
              <w:rPr>
                <w:b/>
              </w:rPr>
            </w:pPr>
          </w:p>
          <w:p w14:paraId="74A45172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5C8B59C0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5440E8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Naam Gegadigde: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E4ACF5D" w14:textId="77777777" w:rsidR="00F8557B" w:rsidRDefault="00F8557B" w:rsidP="00936C02">
            <w:pPr>
              <w:rPr>
                <w:b/>
              </w:rPr>
            </w:pPr>
          </w:p>
          <w:p w14:paraId="3701D669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15F47755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F1242" w14:textId="77777777" w:rsidR="00F8557B" w:rsidRDefault="00F8557B" w:rsidP="00936C02">
            <w:pPr>
              <w:rPr>
                <w:b/>
              </w:rPr>
            </w:pPr>
            <w:r w:rsidRPr="00625D04">
              <w:rPr>
                <w:b/>
              </w:rPr>
              <w:t xml:space="preserve">Gegadigde/participanten in de combinatie verklaart/verklaren </w:t>
            </w:r>
            <w:r>
              <w:rPr>
                <w:b/>
              </w:rPr>
              <w:t xml:space="preserve">dat met onderhavige referentie aan de volgende selectiecriteria wordt voldaan: </w:t>
            </w:r>
          </w:p>
          <w:p w14:paraId="1C6C6351" w14:textId="77777777" w:rsidR="00F8557B" w:rsidRDefault="00F8557B" w:rsidP="00936C02">
            <w:pPr>
              <w:rPr>
                <w:b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2ADF24" w14:textId="77777777" w:rsidR="00F8557B" w:rsidRDefault="00F8557B" w:rsidP="00936C02">
            <w:pPr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  <w:r w:rsidRPr="00175BB5">
              <w:rPr>
                <w:rFonts w:eastAsia="Times New Roman" w:cs="Arial"/>
                <w:b/>
                <w:szCs w:val="20"/>
                <w:lang w:eastAsia="nl-NL"/>
              </w:rPr>
              <w:sym w:font="Symbol" w:char="F07F"/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 xml:space="preserve"> </w:t>
            </w:r>
            <w:r>
              <w:rPr>
                <w:rFonts w:eastAsia="Times New Roman" w:cs="Arial"/>
                <w:b/>
                <w:szCs w:val="20"/>
                <w:lang w:eastAsia="nl-NL"/>
              </w:rPr>
              <w:t>Selectiecriterium 1</w:t>
            </w:r>
          </w:p>
          <w:p w14:paraId="58BF0AD8" w14:textId="77777777" w:rsidR="00F8557B" w:rsidRDefault="00F8557B" w:rsidP="00936C02">
            <w:pPr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  <w:r w:rsidRPr="00175BB5">
              <w:rPr>
                <w:rFonts w:eastAsia="Times New Roman" w:cs="Arial"/>
                <w:b/>
                <w:szCs w:val="20"/>
                <w:lang w:eastAsia="nl-NL"/>
              </w:rPr>
              <w:sym w:font="Symbol" w:char="F07F"/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 xml:space="preserve"> </w:t>
            </w:r>
            <w:r>
              <w:rPr>
                <w:rFonts w:eastAsia="Times New Roman" w:cs="Arial"/>
                <w:b/>
                <w:szCs w:val="20"/>
                <w:lang w:eastAsia="nl-NL"/>
              </w:rPr>
              <w:t>Selectiecriterium 2</w:t>
            </w:r>
          </w:p>
          <w:p w14:paraId="340FE519" w14:textId="77777777" w:rsidR="00F8557B" w:rsidRDefault="00F8557B" w:rsidP="00936C02">
            <w:pPr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  <w:r w:rsidRPr="00175BB5">
              <w:rPr>
                <w:rFonts w:eastAsia="Times New Roman" w:cs="Arial"/>
                <w:b/>
                <w:szCs w:val="20"/>
                <w:lang w:eastAsia="nl-NL"/>
              </w:rPr>
              <w:sym w:font="Symbol" w:char="F07F"/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 xml:space="preserve"> </w:t>
            </w:r>
            <w:r>
              <w:rPr>
                <w:rFonts w:eastAsia="Times New Roman" w:cs="Arial"/>
                <w:b/>
                <w:szCs w:val="20"/>
                <w:lang w:eastAsia="nl-NL"/>
              </w:rPr>
              <w:t>Selectiecriterium 3</w:t>
            </w:r>
          </w:p>
          <w:p w14:paraId="60D4C7BF" w14:textId="77777777" w:rsidR="00F8557B" w:rsidRDefault="00F8557B" w:rsidP="00936C02">
            <w:pPr>
              <w:rPr>
                <w:b/>
              </w:rPr>
            </w:pPr>
          </w:p>
          <w:p w14:paraId="5DFFD828" w14:textId="77777777" w:rsidR="00F8557B" w:rsidRDefault="00F8557B" w:rsidP="00936C02">
            <w:pPr>
              <w:rPr>
                <w:b/>
              </w:rPr>
            </w:pPr>
          </w:p>
          <w:p w14:paraId="3B145458" w14:textId="77777777" w:rsidR="00F8557B" w:rsidRPr="00662A0A" w:rsidRDefault="00F8557B" w:rsidP="00936C02">
            <w:pPr>
              <w:rPr>
                <w:bCs/>
              </w:rPr>
            </w:pPr>
            <w:r>
              <w:rPr>
                <w:b/>
              </w:rPr>
              <w:t xml:space="preserve">Let op! </w:t>
            </w:r>
            <w:r>
              <w:rPr>
                <w:bCs/>
              </w:rPr>
              <w:t xml:space="preserve">U dient ook de tevredenheidsverklaring(en) van uw referent bij te voegen en in te dienen. </w:t>
            </w:r>
          </w:p>
        </w:tc>
      </w:tr>
    </w:tbl>
    <w:p w14:paraId="5E92B6AB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3"/>
        <w:gridCol w:w="5107"/>
      </w:tblGrid>
      <w:tr w:rsidR="00F8557B" w14:paraId="0AECBBD1" w14:textId="77777777" w:rsidTr="00936C02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  <w:hideMark/>
          </w:tcPr>
          <w:p w14:paraId="3D76A034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Gegevens opdrachtgever referentieproject                                           (invullen)                               </w:t>
            </w:r>
          </w:p>
        </w:tc>
      </w:tr>
      <w:tr w:rsidR="00F8557B" w14:paraId="6826E31F" w14:textId="77777777" w:rsidTr="00936C02">
        <w:tc>
          <w:tcPr>
            <w:tcW w:w="410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EDFAFF" w14:textId="77777777" w:rsidR="00F8557B" w:rsidRDefault="00F8557B" w:rsidP="00936C02">
            <w:pPr>
              <w:rPr>
                <w:b/>
              </w:rPr>
            </w:pPr>
            <w:bookmarkStart w:id="0" w:name="_Toc139685280"/>
            <w:r>
              <w:rPr>
                <w:b/>
              </w:rPr>
              <w:t>Naam opdrachtgever:</w:t>
            </w:r>
            <w:bookmarkEnd w:id="0"/>
          </w:p>
        </w:tc>
        <w:tc>
          <w:tcPr>
            <w:tcW w:w="5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C2D9B5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1F4BDC21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E40B75" w14:textId="77777777" w:rsidR="00F8557B" w:rsidRDefault="00F8557B" w:rsidP="00936C02">
            <w:pPr>
              <w:rPr>
                <w:b/>
              </w:rPr>
            </w:pPr>
            <w:bookmarkStart w:id="1" w:name="_Toc139685282"/>
            <w:r>
              <w:rPr>
                <w:b/>
              </w:rPr>
              <w:t>Plaatsnaam:</w:t>
            </w:r>
            <w:bookmarkEnd w:id="1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985042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5634AEC5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41826" w14:textId="2E1B74B6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G32-gemeente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2F3C99" w14:textId="5CE892B9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Ja / Nee, toelichting:</w:t>
            </w:r>
          </w:p>
        </w:tc>
      </w:tr>
      <w:tr w:rsidR="00F8557B" w14:paraId="10A65F6A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8A3E6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Type organisatie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C47416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1F844F29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A71CCE" w14:textId="77777777" w:rsidR="00F8557B" w:rsidRDefault="00F8557B" w:rsidP="00936C02">
            <w:pPr>
              <w:rPr>
                <w:b/>
              </w:rPr>
            </w:pPr>
            <w:bookmarkStart w:id="2" w:name="_Toc139685284"/>
            <w:r>
              <w:rPr>
                <w:b/>
              </w:rPr>
              <w:t>Naam contactpersoon:</w:t>
            </w:r>
            <w:bookmarkEnd w:id="2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B08E69F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770E7A87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DD92DD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Functie contactpersoon: 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580041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5B53E299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7F80BD" w14:textId="77777777" w:rsidR="00F8557B" w:rsidRDefault="00F8557B" w:rsidP="00936C02">
            <w:pPr>
              <w:rPr>
                <w:b/>
              </w:rPr>
            </w:pPr>
            <w:bookmarkStart w:id="3" w:name="_Toc139685286"/>
            <w:r>
              <w:rPr>
                <w:b/>
              </w:rPr>
              <w:t>Telefoonnummer contactpersoon:</w:t>
            </w:r>
            <w:bookmarkEnd w:id="3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7A7129" w14:textId="77777777" w:rsidR="00F8557B" w:rsidRDefault="00F8557B" w:rsidP="00936C02">
            <w:pPr>
              <w:rPr>
                <w:b/>
              </w:rPr>
            </w:pPr>
          </w:p>
        </w:tc>
      </w:tr>
    </w:tbl>
    <w:p w14:paraId="3C28EF78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3"/>
        <w:gridCol w:w="5107"/>
      </w:tblGrid>
      <w:tr w:rsidR="00F8557B" w14:paraId="5082451B" w14:textId="77777777" w:rsidTr="00936C02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  <w:hideMark/>
          </w:tcPr>
          <w:p w14:paraId="0977B5B3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Gegevens opdrachtnemer referentieproject                                           (invullen)                               </w:t>
            </w:r>
          </w:p>
        </w:tc>
      </w:tr>
      <w:tr w:rsidR="00F8557B" w14:paraId="425E62A2" w14:textId="77777777" w:rsidTr="00936C02">
        <w:tc>
          <w:tcPr>
            <w:tcW w:w="410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A1F5AD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Naam opdrachtnemer:</w:t>
            </w:r>
          </w:p>
        </w:tc>
        <w:tc>
          <w:tcPr>
            <w:tcW w:w="5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5AB1A8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7211CEE6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FAAA35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Plaatsnaam: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60866C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49014773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3B3C73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Rol? (hoofdaannemer, </w:t>
            </w:r>
            <w:proofErr w:type="spellStart"/>
            <w:r>
              <w:rPr>
                <w:b/>
              </w:rPr>
              <w:t>combinant</w:t>
            </w:r>
            <w:proofErr w:type="spellEnd"/>
            <w:r>
              <w:rPr>
                <w:b/>
              </w:rPr>
              <w:t xml:space="preserve"> etc.)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8ADB05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685D85F2" w14:textId="77777777" w:rsidTr="00936C02"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1EF1B3" w14:textId="77777777" w:rsidR="00F8557B" w:rsidRDefault="00F8557B" w:rsidP="00936C02">
            <w:pPr>
              <w:numPr>
                <w:ilvl w:val="0"/>
                <w:numId w:val="1"/>
              </w:numPr>
              <w:ind w:left="426"/>
              <w:rPr>
                <w:b/>
              </w:rPr>
            </w:pPr>
            <w:r w:rsidRPr="00561D33">
              <w:rPr>
                <w:b/>
              </w:rPr>
              <w:t>Indien het werk is uitgevoerd door Gegadigde als onderdeel van een combinatie/samenwerkingsvorm, dient Gegadigde hier duidelijk te vermelden</w:t>
            </w:r>
            <w:r>
              <w:rPr>
                <w:b/>
              </w:rPr>
              <w:t>:</w:t>
            </w:r>
          </w:p>
          <w:p w14:paraId="2B2B4196" w14:textId="77777777" w:rsidR="00F8557B" w:rsidRDefault="00F8557B" w:rsidP="00936C02">
            <w:pPr>
              <w:pStyle w:val="Lijstalinea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De namen van de overige </w:t>
            </w:r>
            <w:proofErr w:type="spellStart"/>
            <w:r>
              <w:rPr>
                <w:b/>
              </w:rPr>
              <w:t>combinanten</w:t>
            </w:r>
            <w:proofErr w:type="spellEnd"/>
          </w:p>
          <w:p w14:paraId="357FDE00" w14:textId="77777777" w:rsidR="00F8557B" w:rsidRDefault="00F8557B" w:rsidP="00936C02">
            <w:pPr>
              <w:pStyle w:val="Lijstalinea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lastRenderedPageBreak/>
              <w:t>wat het aandeel van Gegadigde in de combinatie was</w:t>
            </w:r>
          </w:p>
          <w:p w14:paraId="05747CEC" w14:textId="77777777" w:rsidR="00F8557B" w:rsidRPr="00EE39B4" w:rsidRDefault="00F8557B" w:rsidP="00936C02">
            <w:pPr>
              <w:pStyle w:val="Lijstalinea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welke onderdelen van het werk daadwerkelijk door Gegadigde is uitgevoerd.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E911D2" w14:textId="77777777" w:rsidR="00F8557B" w:rsidRPr="00561D33" w:rsidRDefault="00F8557B" w:rsidP="00936C02">
            <w:pPr>
              <w:rPr>
                <w:b/>
              </w:rPr>
            </w:pPr>
          </w:p>
        </w:tc>
      </w:tr>
    </w:tbl>
    <w:p w14:paraId="66E87AE4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p w14:paraId="7FBF5ED5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9"/>
        <w:gridCol w:w="5171"/>
      </w:tblGrid>
      <w:tr w:rsidR="00F8557B" w14:paraId="5A9BEE4B" w14:textId="77777777" w:rsidTr="00936C02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  <w:hideMark/>
          </w:tcPr>
          <w:p w14:paraId="6BA601B2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Beschrijving Opdracht                                  (invullen en/of doorhalen wat niet van toepassing is)                               </w:t>
            </w:r>
          </w:p>
        </w:tc>
      </w:tr>
      <w:tr w:rsidR="00F8557B" w14:paraId="3D7BFC36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118AFD" w14:textId="77777777" w:rsidR="00F8557B" w:rsidRDefault="00F8557B" w:rsidP="00936C02">
            <w:pPr>
              <w:rPr>
                <w:b/>
              </w:rPr>
            </w:pPr>
            <w:bookmarkStart w:id="4" w:name="_Toc139685288"/>
            <w:r>
              <w:rPr>
                <w:b/>
              </w:rPr>
              <w:t xml:space="preserve">Naam project  </w:t>
            </w:r>
            <w:r>
              <w:rPr>
                <w:b/>
                <w:sz w:val="16"/>
                <w:szCs w:val="16"/>
              </w:rPr>
              <w:t>(</w:t>
            </w:r>
            <w:proofErr w:type="spellStart"/>
            <w:r>
              <w:rPr>
                <w:b/>
                <w:sz w:val="16"/>
                <w:szCs w:val="16"/>
              </w:rPr>
              <w:t>nb</w:t>
            </w:r>
            <w:proofErr w:type="spellEnd"/>
            <w:r>
              <w:rPr>
                <w:b/>
                <w:sz w:val="16"/>
                <w:szCs w:val="16"/>
              </w:rPr>
              <w:t>. Uitgebreide omschrijving aan slot van deze tabel)</w:t>
            </w:r>
            <w:r>
              <w:rPr>
                <w:b/>
              </w:rPr>
              <w:t>:</w:t>
            </w:r>
            <w:bookmarkEnd w:id="4"/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0DDA49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2FFC68FE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87675A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Werkzaamheden Gegadigde project (circulair ontwerp, realisatie met duurzame materialen, participatieproces)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D94C953" w14:textId="77777777" w:rsidR="00F8557B" w:rsidRDefault="00F8557B" w:rsidP="00936C02">
            <w:pPr>
              <w:rPr>
                <w:b/>
              </w:rPr>
            </w:pPr>
          </w:p>
        </w:tc>
      </w:tr>
      <w:tr w:rsidR="00F8557B" w:rsidRPr="00FC7B8B" w14:paraId="5F9BECEC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4AB13" w14:textId="77777777" w:rsidR="00F8557B" w:rsidRPr="00AA7509" w:rsidRDefault="00F8557B" w:rsidP="00936C02">
            <w:pPr>
              <w:rPr>
                <w:b/>
                <w:lang w:val="en-US"/>
              </w:rPr>
            </w:pPr>
            <w:proofErr w:type="spellStart"/>
            <w:r w:rsidRPr="00AA7509">
              <w:rPr>
                <w:b/>
                <w:lang w:val="en-US"/>
              </w:rPr>
              <w:t>Contracttype</w:t>
            </w:r>
            <w:proofErr w:type="spellEnd"/>
            <w:r w:rsidRPr="00AA7509">
              <w:rPr>
                <w:b/>
                <w:lang w:val="en-US"/>
              </w:rPr>
              <w:t xml:space="preserve"> (UAV-GC, UAV 2012 et</w:t>
            </w:r>
            <w:r>
              <w:rPr>
                <w:b/>
                <w:lang w:val="en-US"/>
              </w:rPr>
              <w:t>c.)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33A05E" w14:textId="77777777" w:rsidR="00F8557B" w:rsidRPr="00AA7509" w:rsidRDefault="00F8557B" w:rsidP="00936C02">
            <w:pPr>
              <w:rPr>
                <w:b/>
                <w:lang w:val="en-US"/>
              </w:rPr>
            </w:pPr>
          </w:p>
        </w:tc>
      </w:tr>
      <w:tr w:rsidR="00F8557B" w14:paraId="41F2A2EE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DCF69B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Type werk (Utiliteitsgebouw en specificatie)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ED8ACC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1D909220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6150BE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Aantal m2 BVO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63390D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31C9803A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28667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Aannemingssom in € (excl. BTW)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2B00C5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034E8661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8F1D0" w14:textId="77777777" w:rsidR="00F8557B" w:rsidRPr="00561D33" w:rsidRDefault="00F8557B" w:rsidP="00936C02">
            <w:pPr>
              <w:rPr>
                <w:b/>
              </w:rPr>
            </w:pPr>
            <w:r w:rsidRPr="00561D33">
              <w:rPr>
                <w:b/>
              </w:rPr>
              <w:t>Gefactureerd bedrag</w:t>
            </w:r>
          </w:p>
          <w:p w14:paraId="7B7169A3" w14:textId="77777777" w:rsidR="00F8557B" w:rsidRDefault="00F8557B" w:rsidP="00936C02">
            <w:pPr>
              <w:rPr>
                <w:b/>
              </w:rPr>
            </w:pPr>
            <w:r w:rsidRPr="00561D33">
              <w:rPr>
                <w:b/>
              </w:rPr>
              <w:t xml:space="preserve"> (=eindafrekening) in € (excl. BTW):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EE9171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6350ACAA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85E10C" w14:textId="77777777" w:rsidR="00F8557B" w:rsidRDefault="00F8557B" w:rsidP="00936C02">
            <w:pPr>
              <w:rPr>
                <w:b/>
              </w:rPr>
            </w:pPr>
            <w:bookmarkStart w:id="5" w:name="_Toc139685290"/>
            <w:r>
              <w:rPr>
                <w:b/>
              </w:rPr>
              <w:t>Periode uitvoering:</w:t>
            </w:r>
            <w:bookmarkEnd w:id="5"/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91770D7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Van                   t/m.</w:t>
            </w:r>
          </w:p>
        </w:tc>
      </w:tr>
      <w:tr w:rsidR="00F8557B" w14:paraId="68131BBD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FCD751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Reden beëindiging opdracht (oplevering of anderszins):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DD04F0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0BFF6D04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C1679" w14:textId="54EA0D64" w:rsidR="00F8557B" w:rsidRPr="002E2385" w:rsidRDefault="00F8557B" w:rsidP="00936C02">
            <w:pPr>
              <w:rPr>
                <w:b/>
              </w:rPr>
            </w:pPr>
            <w:r>
              <w:rPr>
                <w:b/>
              </w:rPr>
              <w:t>Opleverdatum Werk</w:t>
            </w:r>
            <w:r w:rsidR="00037D8A">
              <w:rPr>
                <w:b/>
              </w:rPr>
              <w:t>: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97009E" w14:textId="77777777" w:rsidR="00F8557B" w:rsidRDefault="00F8557B" w:rsidP="00936C02">
            <w:pPr>
              <w:rPr>
                <w:b/>
              </w:rPr>
            </w:pPr>
          </w:p>
        </w:tc>
      </w:tr>
      <w:tr w:rsidR="00F8557B" w14:paraId="04C3E0D4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5EE18" w14:textId="16D3A846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Opleverdatum TO: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B8BFF09" w14:textId="77777777" w:rsidR="00F8557B" w:rsidRDefault="00F8557B" w:rsidP="00936C02">
            <w:pPr>
              <w:rPr>
                <w:b/>
              </w:rPr>
            </w:pPr>
          </w:p>
        </w:tc>
      </w:tr>
      <w:tr w:rsidR="00037D8A" w14:paraId="2B732826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F1EF42" w14:textId="4499DB18" w:rsidR="00037D8A" w:rsidRDefault="00037D8A" w:rsidP="00936C02">
            <w:pPr>
              <w:rPr>
                <w:b/>
              </w:rPr>
            </w:pPr>
            <w:r>
              <w:rPr>
                <w:b/>
              </w:rPr>
              <w:t>Opleverdatum DO: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74BC93" w14:textId="77777777" w:rsidR="00037D8A" w:rsidRDefault="00037D8A" w:rsidP="00936C02">
            <w:pPr>
              <w:rPr>
                <w:b/>
              </w:rPr>
            </w:pPr>
          </w:p>
        </w:tc>
      </w:tr>
      <w:tr w:rsidR="00F8557B" w14:paraId="0DFB1725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4CF59" w14:textId="2D207FD9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Hernieuwbare materialen </w:t>
            </w:r>
            <w:r w:rsidR="00116D73">
              <w:rPr>
                <w:b/>
              </w:rPr>
              <w:t>en/of circulair gewonnen</w:t>
            </w:r>
            <w:r w:rsidR="00F17213">
              <w:rPr>
                <w:b/>
              </w:rPr>
              <w:t xml:space="preserve"> </w:t>
            </w:r>
            <w:r w:rsidR="00116D73">
              <w:rPr>
                <w:b/>
              </w:rPr>
              <w:t xml:space="preserve">materialen </w:t>
            </w:r>
            <w:r>
              <w:rPr>
                <w:b/>
              </w:rPr>
              <w:t>gebruikt?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E37B3A" w14:textId="67D3EE48" w:rsidR="00F8557B" w:rsidRPr="00116D73" w:rsidRDefault="00F8557B" w:rsidP="00936C02">
            <w:pPr>
              <w:rPr>
                <w:b/>
              </w:rPr>
            </w:pPr>
            <w:r w:rsidRPr="00116D73">
              <w:rPr>
                <w:b/>
              </w:rPr>
              <w:t>Ja / Nee, toelichting</w:t>
            </w:r>
            <w:r w:rsidR="00631DEE" w:rsidRPr="00116D73">
              <w:rPr>
                <w:b/>
              </w:rPr>
              <w:t xml:space="preserve"> + percentage</w:t>
            </w:r>
            <w:r w:rsidRPr="00116D73">
              <w:rPr>
                <w:b/>
              </w:rPr>
              <w:t xml:space="preserve">: </w:t>
            </w:r>
          </w:p>
        </w:tc>
      </w:tr>
      <w:tr w:rsidR="00F8557B" w14:paraId="58260888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7D994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GPR- en CPG score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7C2D305" w14:textId="77777777" w:rsidR="00F8557B" w:rsidRPr="00AA7509" w:rsidRDefault="00F8557B" w:rsidP="00936C02">
            <w:pPr>
              <w:rPr>
                <w:b/>
                <w:highlight w:val="yellow"/>
              </w:rPr>
            </w:pPr>
            <w:r w:rsidRPr="00AA7509">
              <w:rPr>
                <w:b/>
                <w:highlight w:val="yellow"/>
              </w:rPr>
              <w:t>Let op! Rapportage bijvoegen</w:t>
            </w:r>
          </w:p>
        </w:tc>
      </w:tr>
      <w:tr w:rsidR="00F8557B" w14:paraId="75A11702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223F91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MPG-score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ED88AD" w14:textId="39254D82" w:rsidR="00F8557B" w:rsidRDefault="00116D73" w:rsidP="00936C02">
            <w:pPr>
              <w:rPr>
                <w:b/>
              </w:rPr>
            </w:pPr>
            <w:r w:rsidRPr="00AA7509">
              <w:rPr>
                <w:b/>
                <w:highlight w:val="yellow"/>
              </w:rPr>
              <w:t xml:space="preserve">Let op! </w:t>
            </w:r>
            <w:r>
              <w:rPr>
                <w:b/>
                <w:highlight w:val="yellow"/>
              </w:rPr>
              <w:t>uitdraai</w:t>
            </w:r>
            <w:r w:rsidRPr="00AA7509">
              <w:rPr>
                <w:b/>
                <w:highlight w:val="yellow"/>
              </w:rPr>
              <w:t xml:space="preserve"> bijvoegen</w:t>
            </w:r>
          </w:p>
        </w:tc>
      </w:tr>
      <w:tr w:rsidR="00F8557B" w14:paraId="3F94155D" w14:textId="77777777" w:rsidTr="00936C02">
        <w:tc>
          <w:tcPr>
            <w:tcW w:w="40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73790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Omvang/percentage van gedeelte </w:t>
            </w:r>
            <w:proofErr w:type="spellStart"/>
            <w:r>
              <w:rPr>
                <w:b/>
              </w:rPr>
              <w:t>losmaakbaar</w:t>
            </w:r>
            <w:proofErr w:type="spellEnd"/>
            <w:r>
              <w:rPr>
                <w:b/>
              </w:rPr>
              <w:t xml:space="preserve"> en herbruikbaar materiaal op totaal?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5DB77EA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Benoemen + toelichting</w:t>
            </w:r>
          </w:p>
        </w:tc>
      </w:tr>
      <w:tr w:rsidR="00F8557B" w14:paraId="6C0C67C0" w14:textId="77777777" w:rsidTr="00936C02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hideMark/>
          </w:tcPr>
          <w:p w14:paraId="054FDD1A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Het werk is op een vakkundige en regelmatige wijze uitgevoerd en opgeleverd. </w:t>
            </w: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E1E49E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Ja / Nee, toelichting:</w:t>
            </w:r>
          </w:p>
        </w:tc>
      </w:tr>
      <w:tr w:rsidR="00F8557B" w14:paraId="7E564C95" w14:textId="77777777" w:rsidTr="00936C02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hideMark/>
          </w:tcPr>
          <w:p w14:paraId="32F50F3C" w14:textId="77777777" w:rsidR="00F8557B" w:rsidRDefault="00F8557B" w:rsidP="00936C02">
            <w:pPr>
              <w:rPr>
                <w:b/>
              </w:rPr>
            </w:pPr>
            <w:bookmarkStart w:id="6" w:name="_Toc139685291"/>
            <w:r>
              <w:rPr>
                <w:b/>
              </w:rPr>
              <w:t>Omschrijving van de aard en de omvang van de Opdracht</w:t>
            </w:r>
            <w:bookmarkEnd w:id="6"/>
            <w:r>
              <w:rPr>
                <w:b/>
              </w:rPr>
              <w:t xml:space="preserve"> waaruit blijkt dat Gegadigde in aanmerking komt voor toekenning van de extra punten zoals die in de diverse waarderingstabellen zijn opgenomen:</w:t>
            </w:r>
          </w:p>
        </w:tc>
      </w:tr>
      <w:tr w:rsidR="00F8557B" w14:paraId="642429C7" w14:textId="77777777" w:rsidTr="00936C02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4DD86" w14:textId="77777777" w:rsidR="00F8557B" w:rsidRDefault="00F8557B" w:rsidP="00936C02">
            <w:pPr>
              <w:rPr>
                <w:b/>
              </w:rPr>
            </w:pPr>
          </w:p>
          <w:p w14:paraId="4E733F03" w14:textId="77777777" w:rsidR="00F8557B" w:rsidRDefault="00F8557B" w:rsidP="00936C02">
            <w:pPr>
              <w:rPr>
                <w:b/>
              </w:rPr>
            </w:pPr>
          </w:p>
          <w:p w14:paraId="36452E0E" w14:textId="77777777" w:rsidR="00F8557B" w:rsidRDefault="00F8557B" w:rsidP="00936C02">
            <w:pPr>
              <w:rPr>
                <w:b/>
              </w:rPr>
            </w:pPr>
          </w:p>
          <w:p w14:paraId="1704B25E" w14:textId="77777777" w:rsidR="00F8557B" w:rsidRDefault="00F8557B" w:rsidP="00936C02">
            <w:pPr>
              <w:rPr>
                <w:b/>
              </w:rPr>
            </w:pPr>
          </w:p>
          <w:p w14:paraId="2A3B8D7A" w14:textId="77777777" w:rsidR="00F8557B" w:rsidRDefault="00F8557B" w:rsidP="00936C02">
            <w:pPr>
              <w:rPr>
                <w:b/>
              </w:rPr>
            </w:pPr>
          </w:p>
          <w:p w14:paraId="49AF462E" w14:textId="77777777" w:rsidR="00F8557B" w:rsidRDefault="00F8557B" w:rsidP="00936C02">
            <w:pPr>
              <w:rPr>
                <w:b/>
              </w:rPr>
            </w:pPr>
          </w:p>
        </w:tc>
      </w:tr>
    </w:tbl>
    <w:p w14:paraId="5A6393AE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p w14:paraId="67DFAAD9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p w14:paraId="0AAA4829" w14:textId="77777777" w:rsidR="00F8557B" w:rsidRPr="00EB5E0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b/>
          <w:bCs/>
          <w:sz w:val="24"/>
          <w:szCs w:val="24"/>
          <w:lang w:eastAsia="nl-NL"/>
        </w:rPr>
      </w:pPr>
      <w:r>
        <w:rPr>
          <w:rFonts w:eastAsia="Times New Roman" w:cs="Arial"/>
          <w:b/>
          <w:bCs/>
          <w:sz w:val="24"/>
          <w:szCs w:val="24"/>
          <w:lang w:eastAsia="nl-NL"/>
        </w:rPr>
        <w:t xml:space="preserve">Waarderingstabellen selectiecriteria </w:t>
      </w:r>
    </w:p>
    <w:p w14:paraId="419F1400" w14:textId="77777777" w:rsidR="00F8557B" w:rsidRPr="00AF104F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  <w:r w:rsidRPr="00AF104F">
        <w:rPr>
          <w:rFonts w:eastAsia="Times New Roman" w:cs="Arial"/>
          <w:szCs w:val="20"/>
          <w:lang w:eastAsia="nl-NL"/>
        </w:rPr>
        <w:t xml:space="preserve">Hieronder </w:t>
      </w:r>
      <w:r>
        <w:rPr>
          <w:rFonts w:eastAsia="Times New Roman" w:cs="Arial"/>
          <w:szCs w:val="20"/>
          <w:lang w:eastAsia="nl-NL"/>
        </w:rPr>
        <w:t xml:space="preserve">vindt u gemakshalve nogmaals de waarderingstabellen voor de selectiecriteria. </w:t>
      </w:r>
      <w:r w:rsidRPr="00422CAB">
        <w:rPr>
          <w:rFonts w:eastAsia="Times New Roman" w:cs="Arial"/>
          <w:b/>
          <w:bCs/>
          <w:szCs w:val="20"/>
          <w:lang w:eastAsia="nl-NL"/>
        </w:rPr>
        <w:t>Let op</w:t>
      </w:r>
      <w:r>
        <w:rPr>
          <w:rFonts w:eastAsia="Times New Roman" w:cs="Arial"/>
          <w:szCs w:val="20"/>
          <w:lang w:eastAsia="nl-NL"/>
        </w:rPr>
        <w:t xml:space="preserve"> dat u bij uw omschrijving van de opdracht (zie hierboven) duidelijk de diverse kenmerken van de opdracht benoemt waardoor u in aanmerking stelt te komen voor toekenning van de extra punten!</w:t>
      </w:r>
    </w:p>
    <w:p w14:paraId="60F9E2CE" w14:textId="77777777" w:rsidR="00631DEE" w:rsidRDefault="00631DEE" w:rsidP="00F8557B">
      <w:pPr>
        <w:tabs>
          <w:tab w:val="left" w:pos="2552"/>
        </w:tabs>
        <w:suppressAutoHyphens/>
        <w:jc w:val="both"/>
        <w:rPr>
          <w:rFonts w:eastAsia="Times New Roman" w:cs="Arial"/>
          <w:b/>
          <w:bCs/>
          <w:szCs w:val="20"/>
          <w:lang w:eastAsia="nl-NL"/>
        </w:rPr>
      </w:pPr>
    </w:p>
    <w:p w14:paraId="3CE359D1" w14:textId="00CCF39A" w:rsidR="00F8557B" w:rsidRPr="00EB5E0B" w:rsidRDefault="00F8557B" w:rsidP="00F8557B">
      <w:pPr>
        <w:rPr>
          <w:b/>
          <w:sz w:val="22"/>
          <w:szCs w:val="24"/>
          <w:u w:val="single"/>
        </w:rPr>
      </w:pPr>
      <w:r w:rsidRPr="00EB5E0B">
        <w:rPr>
          <w:b/>
          <w:sz w:val="22"/>
          <w:szCs w:val="24"/>
          <w:u w:val="single"/>
        </w:rPr>
        <w:t xml:space="preserve">Selectiecriterium 1: </w:t>
      </w:r>
      <w:r w:rsidRPr="00F8557B">
        <w:rPr>
          <w:b/>
          <w:sz w:val="22"/>
          <w:szCs w:val="24"/>
          <w:u w:val="single"/>
        </w:rPr>
        <w:t>Specifieke ervaring met het zelf bouwen van een Utiliteitsgebouw met duurzame materialen</w:t>
      </w:r>
    </w:p>
    <w:tbl>
      <w:tblPr>
        <w:tblW w:w="921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3"/>
        <w:gridCol w:w="1285"/>
        <w:gridCol w:w="1286"/>
      </w:tblGrid>
      <w:tr w:rsidR="00F8557B" w:rsidRPr="00F93F58" w14:paraId="2141C9DD" w14:textId="77777777" w:rsidTr="00936C02">
        <w:trPr>
          <w:trHeight w:val="225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hideMark/>
          </w:tcPr>
          <w:p w14:paraId="78F98A94" w14:textId="77777777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2E2385">
              <w:rPr>
                <w:rFonts w:cstheme="minorHAnsi"/>
                <w:b/>
                <w:bCs/>
                <w:sz w:val="18"/>
                <w:szCs w:val="18"/>
              </w:rPr>
              <w:t>Waardering</w:t>
            </w:r>
            <w:r w:rsidRPr="002E2385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hideMark/>
          </w:tcPr>
          <w:p w14:paraId="18463FF0" w14:textId="77777777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2E2385">
              <w:rPr>
                <w:rFonts w:cstheme="minorHAnsi"/>
                <w:b/>
                <w:bCs/>
                <w:sz w:val="18"/>
                <w:szCs w:val="18"/>
              </w:rPr>
              <w:t>Aantal te behalen punten </w:t>
            </w:r>
            <w:r w:rsidRPr="002E2385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</w:tcPr>
          <w:p w14:paraId="5A0F8A84" w14:textId="12558C4B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4810AE">
              <w:rPr>
                <w:rFonts w:cstheme="minorHAnsi"/>
                <w:b/>
                <w:bCs/>
                <w:sz w:val="18"/>
                <w:szCs w:val="18"/>
              </w:rPr>
              <w:t xml:space="preserve">Optioneel: 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Eigen score Gegadigde </w:t>
            </w:r>
          </w:p>
        </w:tc>
      </w:tr>
      <w:tr w:rsidR="00F8557B" w:rsidRPr="00F93F58" w14:paraId="3C95B922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E9E9F1" w14:textId="37357E29" w:rsidR="00F8557B" w:rsidRPr="0064324E" w:rsidRDefault="00F8557B" w:rsidP="00F8557B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Gegadigde beschikt wel over een referentie en tevredenheidsverklaring waaruit blijkt dat Gegadigde beschikt over ervaring met </w:t>
            </w:r>
            <w:r w:rsidRPr="00A504F7">
              <w:rPr>
                <w:rFonts w:cstheme="minorHAnsi"/>
                <w:sz w:val="18"/>
                <w:szCs w:val="18"/>
              </w:rPr>
              <w:t xml:space="preserve">het als bouwkundig aannemer realiseren van een </w:t>
            </w:r>
            <w:r w:rsidRPr="00A504F7">
              <w:rPr>
                <w:rFonts w:cstheme="minorHAnsi"/>
                <w:sz w:val="18"/>
                <w:szCs w:val="18"/>
              </w:rPr>
              <w:lastRenderedPageBreak/>
              <w:t>Utiliteitsgebouw van 400 m2 BVO waarin Gegadigde zelf duurzame materialen heeft verwerkt</w:t>
            </w:r>
            <w:r w:rsidR="00774CB8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C0A767" w14:textId="795EF9EB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0723" w14:textId="77777777" w:rsidR="00F8557B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48FF41E6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C2B03" w14:textId="52740987" w:rsidR="00F8557B" w:rsidRPr="00F93F58" w:rsidRDefault="00F8557B" w:rsidP="00F8557B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Gegadigde krijgt extra punten toegekend indien het project één of meer van de volgende kenmerken heeft, hetgeen ook uit de referentie dient te blijken: 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3AEDE1" w14:textId="7F2A166A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97C6" w14:textId="77777777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5E63303C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1F3E8" w14:textId="6983C726" w:rsidR="00F8557B" w:rsidRPr="00116D73" w:rsidRDefault="00116D73" w:rsidP="00116D73">
            <w:pPr>
              <w:numPr>
                <w:ilvl w:val="0"/>
                <w:numId w:val="3"/>
              </w:numPr>
              <w:tabs>
                <w:tab w:val="clear" w:pos="720"/>
                <w:tab w:val="num" w:pos="996"/>
              </w:tabs>
              <w:spacing w:line="240" w:lineRule="auto"/>
              <w:ind w:left="571" w:hanging="142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Gegadigde heeft in het Utiliteitsgebouw </w:t>
            </w:r>
            <w:r w:rsidRPr="00F93F58">
              <w:rPr>
                <w:rFonts w:cstheme="minorHAnsi"/>
                <w:sz w:val="18"/>
                <w:szCs w:val="18"/>
              </w:rPr>
              <w:t>tevens</w:t>
            </w:r>
            <w:r>
              <w:rPr>
                <w:rFonts w:cstheme="minorHAnsi"/>
                <w:sz w:val="18"/>
                <w:szCs w:val="18"/>
              </w:rPr>
              <w:t xml:space="preserve"> 20% aan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Hernieuwbare en/of circulair gewonnen materialen verwerkt</w:t>
            </w:r>
            <w:r w:rsidRPr="00F93F58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4C0624" w14:textId="4D480537" w:rsidR="00F8557B" w:rsidRPr="00F93F58" w:rsidRDefault="00F8557B" w:rsidP="00F8557B">
            <w:pPr>
              <w:pStyle w:val="Lijstalinea"/>
              <w:spacing w:line="240" w:lineRule="auto"/>
              <w:ind w:left="16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+ 1</w:t>
            </w:r>
            <w:r w:rsidR="00116D73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453E5" w14:textId="77777777" w:rsidR="00F8557B" w:rsidRPr="00F93F58" w:rsidRDefault="00F8557B" w:rsidP="00F8557B">
            <w:pPr>
              <w:pStyle w:val="Lijstalinea"/>
              <w:spacing w:line="240" w:lineRule="auto"/>
              <w:ind w:left="0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17208E66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4E79B" w14:textId="605B4636" w:rsidR="00F8557B" w:rsidRPr="00F93F58" w:rsidRDefault="00F8557B" w:rsidP="00F8557B">
            <w:pPr>
              <w:numPr>
                <w:ilvl w:val="0"/>
                <w:numId w:val="3"/>
              </w:numPr>
              <w:tabs>
                <w:tab w:val="clear" w:pos="720"/>
              </w:tabs>
              <w:spacing w:line="240" w:lineRule="auto"/>
              <w:ind w:left="709" w:hanging="280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Het </w:t>
            </w:r>
            <w:r>
              <w:rPr>
                <w:rFonts w:cstheme="minorHAnsi"/>
                <w:sz w:val="18"/>
                <w:szCs w:val="18"/>
              </w:rPr>
              <w:t>Utiliteitsgebouw</w:t>
            </w:r>
            <w:r w:rsidRPr="00F93F58">
              <w:rPr>
                <w:rFonts w:cstheme="minorHAnsi"/>
                <w:sz w:val="18"/>
                <w:szCs w:val="18"/>
              </w:rPr>
              <w:t xml:space="preserve"> had een gemiddelde GPR-</w:t>
            </w:r>
            <w:r>
              <w:rPr>
                <w:rFonts w:cstheme="minorHAnsi"/>
                <w:sz w:val="18"/>
                <w:szCs w:val="18"/>
              </w:rPr>
              <w:t xml:space="preserve"> en CPG-</w:t>
            </w:r>
            <w:r w:rsidRPr="00F93F58">
              <w:rPr>
                <w:rFonts w:cstheme="minorHAnsi"/>
                <w:sz w:val="18"/>
                <w:szCs w:val="18"/>
              </w:rPr>
              <w:t xml:space="preserve">score van groter of gelijk aan 8 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60571" w14:textId="55B4B0B0" w:rsidR="00F8557B" w:rsidRPr="00F93F58" w:rsidRDefault="00F8557B" w:rsidP="00F8557B">
            <w:pPr>
              <w:pStyle w:val="Lijstalinea"/>
              <w:spacing w:line="240" w:lineRule="auto"/>
              <w:ind w:left="16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+ </w:t>
            </w: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9BB0" w14:textId="77777777" w:rsidR="00F8557B" w:rsidRPr="00F93F58" w:rsidRDefault="00F8557B" w:rsidP="00F8557B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4C9FAD32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2B21" w14:textId="77777777" w:rsidR="00F8557B" w:rsidRDefault="00F8557B" w:rsidP="00F8557B">
            <w:pPr>
              <w:numPr>
                <w:ilvl w:val="0"/>
                <w:numId w:val="3"/>
              </w:numPr>
              <w:tabs>
                <w:tab w:val="clear" w:pos="720"/>
                <w:tab w:val="num" w:pos="996"/>
              </w:tabs>
              <w:spacing w:line="240" w:lineRule="auto"/>
              <w:ind w:left="571" w:hanging="142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Het multifunctionele gebouw had een gemiddelde</w:t>
            </w:r>
            <w:r>
              <w:rPr>
                <w:rFonts w:cstheme="minorHAnsi"/>
                <w:sz w:val="18"/>
                <w:szCs w:val="18"/>
              </w:rPr>
              <w:t xml:space="preserve"> MPG van:</w:t>
            </w:r>
          </w:p>
          <w:p w14:paraId="2A8EBE1D" w14:textId="77777777" w:rsidR="00F8557B" w:rsidRPr="00F8557B" w:rsidRDefault="00F8557B" w:rsidP="00F8557B">
            <w:pPr>
              <w:pStyle w:val="Lijstalinea"/>
              <w:numPr>
                <w:ilvl w:val="1"/>
                <w:numId w:val="3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0,8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6CD932F5" w14:textId="4D9A1119" w:rsidR="00F8557B" w:rsidRPr="00F8557B" w:rsidRDefault="00F8557B" w:rsidP="00F8557B">
            <w:pPr>
              <w:pStyle w:val="Lijstalinea"/>
              <w:numPr>
                <w:ilvl w:val="1"/>
                <w:numId w:val="3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F8557B">
              <w:rPr>
                <w:rFonts w:cstheme="minorHAnsi"/>
                <w:sz w:val="18"/>
                <w:szCs w:val="18"/>
              </w:rPr>
              <w:t>Lager dan 0,8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B2823" w14:textId="13432E1E" w:rsidR="00F8557B" w:rsidRPr="00F8557B" w:rsidRDefault="00F8557B" w:rsidP="00F8557B">
            <w:pPr>
              <w:pStyle w:val="Lijstalinea"/>
              <w:numPr>
                <w:ilvl w:val="1"/>
                <w:numId w:val="11"/>
              </w:numPr>
              <w:spacing w:line="240" w:lineRule="auto"/>
              <w:ind w:left="556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+ </w:t>
            </w:r>
            <w:r w:rsidR="00116D73">
              <w:rPr>
                <w:rFonts w:cstheme="minorHAnsi"/>
                <w:sz w:val="18"/>
                <w:szCs w:val="18"/>
              </w:rPr>
              <w:t>7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6384D5AA" w14:textId="7AA531B6" w:rsidR="00F8557B" w:rsidRPr="00F8557B" w:rsidRDefault="00F8557B" w:rsidP="00F8557B">
            <w:pPr>
              <w:pStyle w:val="Lijstalinea"/>
              <w:numPr>
                <w:ilvl w:val="1"/>
                <w:numId w:val="11"/>
              </w:numPr>
              <w:spacing w:line="240" w:lineRule="auto"/>
              <w:ind w:left="556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F8557B">
              <w:rPr>
                <w:rFonts w:cstheme="minorHAnsi"/>
                <w:sz w:val="18"/>
                <w:szCs w:val="18"/>
              </w:rPr>
              <w:t xml:space="preserve">+ </w:t>
            </w:r>
            <w:r w:rsidR="00116D73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5D3EA" w14:textId="77777777" w:rsidR="00F8557B" w:rsidRPr="00F93F58" w:rsidRDefault="00F8557B" w:rsidP="00F8557B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</w:tbl>
    <w:p w14:paraId="5703A244" w14:textId="12C26250" w:rsidR="00F8557B" w:rsidRDefault="00F8557B" w:rsidP="00F8557B">
      <w:pPr>
        <w:rPr>
          <w:b/>
          <w:sz w:val="22"/>
          <w:szCs w:val="24"/>
          <w:u w:val="single"/>
        </w:rPr>
      </w:pPr>
    </w:p>
    <w:p w14:paraId="4174E1EB" w14:textId="77777777" w:rsidR="00F8557B" w:rsidRDefault="00F8557B" w:rsidP="00F8557B">
      <w:pPr>
        <w:rPr>
          <w:b/>
          <w:sz w:val="22"/>
          <w:szCs w:val="24"/>
          <w:u w:val="single"/>
        </w:rPr>
      </w:pPr>
    </w:p>
    <w:p w14:paraId="3C0BDEB2" w14:textId="0CECDCCE" w:rsidR="00F8557B" w:rsidRPr="00EB5E0B" w:rsidRDefault="00F8557B" w:rsidP="00F8557B">
      <w:pPr>
        <w:rPr>
          <w:b/>
          <w:sz w:val="22"/>
          <w:szCs w:val="24"/>
          <w:u w:val="single"/>
        </w:rPr>
      </w:pPr>
      <w:r w:rsidRPr="00EB5E0B">
        <w:rPr>
          <w:b/>
          <w:sz w:val="22"/>
          <w:szCs w:val="24"/>
          <w:u w:val="single"/>
        </w:rPr>
        <w:t xml:space="preserve">Selectiecriterium 2: </w:t>
      </w:r>
      <w:r w:rsidRPr="00F8557B">
        <w:rPr>
          <w:b/>
          <w:sz w:val="22"/>
          <w:szCs w:val="24"/>
          <w:u w:val="single"/>
        </w:rPr>
        <w:t>Specifieke ervaring met het zelf Circulair Ontwerpen van een Utiliteitsgebouw</w:t>
      </w:r>
    </w:p>
    <w:tbl>
      <w:tblPr>
        <w:tblW w:w="921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3"/>
        <w:gridCol w:w="1285"/>
        <w:gridCol w:w="1286"/>
      </w:tblGrid>
      <w:tr w:rsidR="00F8557B" w:rsidRPr="00F93F58" w14:paraId="09E877F7" w14:textId="77777777" w:rsidTr="00936C02">
        <w:trPr>
          <w:trHeight w:val="225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hideMark/>
          </w:tcPr>
          <w:p w14:paraId="2E6B22D7" w14:textId="77777777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2E2385">
              <w:rPr>
                <w:rFonts w:cstheme="minorHAnsi"/>
                <w:b/>
                <w:bCs/>
                <w:sz w:val="18"/>
                <w:szCs w:val="18"/>
              </w:rPr>
              <w:t>Waardering</w:t>
            </w:r>
            <w:r w:rsidRPr="002E2385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hideMark/>
          </w:tcPr>
          <w:p w14:paraId="5F245337" w14:textId="77777777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2E2385">
              <w:rPr>
                <w:rFonts w:cstheme="minorHAnsi"/>
                <w:b/>
                <w:bCs/>
                <w:sz w:val="18"/>
                <w:szCs w:val="18"/>
              </w:rPr>
              <w:t>Aantal te behalen punten </w:t>
            </w:r>
            <w:r w:rsidRPr="002E2385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</w:tcPr>
          <w:p w14:paraId="0F995F44" w14:textId="49F3854D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4810AE">
              <w:rPr>
                <w:rFonts w:cstheme="minorHAnsi"/>
                <w:b/>
                <w:bCs/>
                <w:sz w:val="18"/>
                <w:szCs w:val="18"/>
              </w:rPr>
              <w:t xml:space="preserve">Optioneel:  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Eigen score Gegadigde </w:t>
            </w:r>
          </w:p>
        </w:tc>
      </w:tr>
      <w:tr w:rsidR="00F8557B" w:rsidRPr="00F93F58" w14:paraId="52107FE8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4F046A" w14:textId="68117B75" w:rsidR="00F8557B" w:rsidRPr="0064324E" w:rsidRDefault="00F8557B" w:rsidP="00F8557B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64324E">
              <w:rPr>
                <w:rFonts w:cstheme="minorHAnsi"/>
                <w:sz w:val="18"/>
                <w:szCs w:val="18"/>
              </w:rPr>
              <w:t xml:space="preserve">Gegadigde beschikt wel over een referentie en tevredenheidsverklaring waaruit blijkt dat Gegadigde beschikt over ervaring met het zelf </w:t>
            </w:r>
            <w:r>
              <w:rPr>
                <w:rFonts w:cstheme="minorHAnsi"/>
                <w:sz w:val="18"/>
                <w:szCs w:val="18"/>
              </w:rPr>
              <w:t>Circulair O</w:t>
            </w:r>
            <w:r w:rsidRPr="0064324E">
              <w:rPr>
                <w:rFonts w:cstheme="minorHAnsi"/>
                <w:sz w:val="18"/>
                <w:szCs w:val="18"/>
              </w:rPr>
              <w:t xml:space="preserve">ntwerpen van een </w:t>
            </w:r>
            <w:r>
              <w:rPr>
                <w:rFonts w:cstheme="minorHAnsi"/>
                <w:sz w:val="18"/>
                <w:szCs w:val="18"/>
              </w:rPr>
              <w:t>Utiliteitsgebouw</w:t>
            </w:r>
            <w:r w:rsidRPr="0064324E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van ten minste 400 m2 BVO </w:t>
            </w:r>
            <w:r w:rsidRPr="0064324E">
              <w:rPr>
                <w:rFonts w:cstheme="minorHAnsi"/>
                <w:sz w:val="18"/>
                <w:szCs w:val="18"/>
              </w:rPr>
              <w:t xml:space="preserve">waarbij het </w:t>
            </w:r>
            <w:r w:rsidR="00FF7018">
              <w:rPr>
                <w:rFonts w:cstheme="minorHAnsi"/>
                <w:sz w:val="18"/>
                <w:szCs w:val="18"/>
              </w:rPr>
              <w:t>Definitief</w:t>
            </w:r>
            <w:r w:rsidRPr="0064324E">
              <w:rPr>
                <w:rFonts w:cstheme="minorHAnsi"/>
                <w:sz w:val="18"/>
                <w:szCs w:val="18"/>
              </w:rPr>
              <w:t xml:space="preserve"> Ontwerp is opgeleverd en door Opdrachtgever goedgekeurd/vastgesteld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92D81" w14:textId="0946D22D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35CEB" w14:textId="77777777" w:rsidR="00F8557B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02898B12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07CDA2" w14:textId="12A78AD6" w:rsidR="00F8557B" w:rsidRPr="00F93F58" w:rsidRDefault="00F8557B" w:rsidP="00F8557B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Gegadigde krijgt extra punten toegekend indien het project één of meer van de volgende kenmerken heeft, hetgeen ook uit de referentie dient te blijken: 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689E55" w14:textId="6F2EBC8B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F24F5" w14:textId="77777777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31572880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A6D8F4" w14:textId="77777777" w:rsidR="00F8557B" w:rsidRPr="00F93F58" w:rsidRDefault="00F8557B" w:rsidP="00F8557B">
            <w:pPr>
              <w:numPr>
                <w:ilvl w:val="0"/>
                <w:numId w:val="3"/>
              </w:numPr>
              <w:tabs>
                <w:tab w:val="clear" w:pos="720"/>
                <w:tab w:val="num" w:pos="571"/>
              </w:tabs>
              <w:spacing w:line="240" w:lineRule="auto"/>
              <w:ind w:left="429" w:firstLine="0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Het </w:t>
            </w:r>
            <w:r>
              <w:rPr>
                <w:rFonts w:cstheme="minorHAnsi"/>
                <w:sz w:val="18"/>
                <w:szCs w:val="18"/>
              </w:rPr>
              <w:t>Utiliteitsgebouw</w:t>
            </w:r>
            <w:r w:rsidRPr="00F93F58">
              <w:rPr>
                <w:rFonts w:cstheme="minorHAnsi"/>
                <w:sz w:val="18"/>
                <w:szCs w:val="18"/>
              </w:rPr>
              <w:t xml:space="preserve"> is ontworpen volgens de principes van</w:t>
            </w:r>
          </w:p>
          <w:p w14:paraId="3DDDB96B" w14:textId="77777777" w:rsidR="00F8557B" w:rsidRPr="00F93F58" w:rsidRDefault="00F8557B" w:rsidP="00F8557B">
            <w:pPr>
              <w:spacing w:line="240" w:lineRule="auto"/>
              <w:ind w:left="571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Circulair Ontwerpen, waarbij</w:t>
            </w:r>
          </w:p>
          <w:p w14:paraId="7E1F2139" w14:textId="2D527989" w:rsidR="00F8557B" w:rsidRPr="00F93F58" w:rsidRDefault="00F8557B" w:rsidP="00F8557B">
            <w:pPr>
              <w:pStyle w:val="Lijstalinea"/>
              <w:numPr>
                <w:ilvl w:val="1"/>
                <w:numId w:val="3"/>
              </w:numPr>
              <w:spacing w:line="240" w:lineRule="auto"/>
              <w:ind w:left="1138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het gebouw voor </w:t>
            </w:r>
            <w:r w:rsidRPr="00116D73">
              <w:rPr>
                <w:rFonts w:cstheme="minorHAnsi"/>
                <w:sz w:val="18"/>
                <w:szCs w:val="18"/>
              </w:rPr>
              <w:t xml:space="preserve">minimaal </w:t>
            </w:r>
            <w:r w:rsidR="00116D73">
              <w:rPr>
                <w:rFonts w:cstheme="minorHAnsi"/>
                <w:sz w:val="18"/>
                <w:szCs w:val="18"/>
              </w:rPr>
              <w:t>2</w:t>
            </w:r>
            <w:r w:rsidRPr="00116D73">
              <w:rPr>
                <w:rFonts w:cstheme="minorHAnsi"/>
                <w:sz w:val="18"/>
                <w:szCs w:val="18"/>
              </w:rPr>
              <w:t>0%</w:t>
            </w:r>
            <w:r w:rsidRPr="00F93F58">
              <w:rPr>
                <w:rFonts w:cstheme="minorHAnsi"/>
                <w:sz w:val="18"/>
                <w:szCs w:val="18"/>
              </w:rPr>
              <w:t xml:space="preserve"> met aantoonbaar hergebruikte </w:t>
            </w:r>
            <w:r>
              <w:rPr>
                <w:rFonts w:cstheme="minorHAnsi"/>
                <w:sz w:val="18"/>
                <w:szCs w:val="18"/>
              </w:rPr>
              <w:t xml:space="preserve">en/of Hernieuwbare </w:t>
            </w:r>
            <w:r w:rsidRPr="00F93F58">
              <w:rPr>
                <w:rFonts w:cstheme="minorHAnsi"/>
                <w:sz w:val="18"/>
                <w:szCs w:val="18"/>
              </w:rPr>
              <w:t xml:space="preserve">materialen is gerealiseerd, </w:t>
            </w:r>
            <w:r w:rsidRPr="00F93F58">
              <w:rPr>
                <w:rFonts w:cstheme="minorHAnsi"/>
                <w:b/>
                <w:bCs/>
                <w:sz w:val="18"/>
                <w:szCs w:val="18"/>
              </w:rPr>
              <w:t>of</w:t>
            </w:r>
            <w:r w:rsidRPr="00F93F58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0B4A825E" w14:textId="77777777" w:rsidR="00F8557B" w:rsidRPr="00F93F58" w:rsidRDefault="00F8557B" w:rsidP="00F8557B">
            <w:pPr>
              <w:pStyle w:val="Lijstalinea"/>
              <w:numPr>
                <w:ilvl w:val="1"/>
                <w:numId w:val="3"/>
              </w:numPr>
              <w:spacing w:line="240" w:lineRule="auto"/>
              <w:ind w:left="1138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het gebouw aantoonbaar voor minimaal 50% </w:t>
            </w:r>
            <w:proofErr w:type="spellStart"/>
            <w:r w:rsidRPr="00F93F58">
              <w:rPr>
                <w:rFonts w:cstheme="minorHAnsi"/>
                <w:sz w:val="18"/>
                <w:szCs w:val="18"/>
              </w:rPr>
              <w:t>losmaakbaar</w:t>
            </w:r>
            <w:proofErr w:type="spellEnd"/>
            <w:r w:rsidRPr="00F93F58">
              <w:rPr>
                <w:rFonts w:cstheme="minorHAnsi"/>
                <w:sz w:val="18"/>
                <w:szCs w:val="18"/>
              </w:rPr>
              <w:t xml:space="preserve"> en herbruikbaar ontworpen is, </w:t>
            </w:r>
            <w:r w:rsidRPr="00F93F58"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7B228511" w14:textId="447810F6" w:rsidR="00F8557B" w:rsidRPr="00F93F58" w:rsidRDefault="00F8557B" w:rsidP="00F8557B">
            <w:pPr>
              <w:pStyle w:val="Lijstalinea"/>
              <w:numPr>
                <w:ilvl w:val="1"/>
                <w:numId w:val="3"/>
              </w:numPr>
              <w:spacing w:line="240" w:lineRule="auto"/>
              <w:ind w:left="996" w:hanging="283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het gebouw aantoonbaar voldoet aan zowel de hiervoor onder a. als hiervoor onder b. weergegeven kenmerken voldoet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12260A" w14:textId="77777777" w:rsidR="00F8557B" w:rsidRPr="00F93F58" w:rsidRDefault="00F8557B" w:rsidP="00F8557B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a.  + </w:t>
            </w:r>
            <w:r>
              <w:rPr>
                <w:rFonts w:cstheme="minorHAnsi"/>
                <w:sz w:val="18"/>
                <w:szCs w:val="18"/>
              </w:rPr>
              <w:t xml:space="preserve">7, </w:t>
            </w:r>
            <w:r w:rsidRPr="00EE1076">
              <w:rPr>
                <w:rFonts w:cstheme="minorHAnsi"/>
                <w:b/>
                <w:bCs/>
                <w:sz w:val="18"/>
                <w:szCs w:val="18"/>
              </w:rPr>
              <w:t>of</w:t>
            </w:r>
            <w:r w:rsidRPr="00F93F58">
              <w:rPr>
                <w:rFonts w:cstheme="minorHAnsi"/>
                <w:sz w:val="18"/>
                <w:szCs w:val="18"/>
              </w:rPr>
              <w:t xml:space="preserve">  </w:t>
            </w:r>
          </w:p>
          <w:p w14:paraId="374A11D2" w14:textId="77777777" w:rsidR="00F8557B" w:rsidRPr="00F93F58" w:rsidRDefault="00F8557B" w:rsidP="00F8557B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b. + </w:t>
            </w:r>
            <w:r>
              <w:rPr>
                <w:rFonts w:cstheme="minorHAnsi"/>
                <w:sz w:val="18"/>
                <w:szCs w:val="18"/>
              </w:rPr>
              <w:t xml:space="preserve">7, </w:t>
            </w:r>
            <w:r w:rsidRPr="00EE1076"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1480DDD3" w14:textId="2F9A6401" w:rsidR="00F8557B" w:rsidRPr="00F93F58" w:rsidRDefault="00F8557B" w:rsidP="00F8557B">
            <w:pPr>
              <w:pStyle w:val="Lijstalinea"/>
              <w:spacing w:line="240" w:lineRule="auto"/>
              <w:ind w:left="16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c. + </w:t>
            </w:r>
            <w:r>
              <w:rPr>
                <w:rFonts w:cstheme="minorHAnsi"/>
                <w:sz w:val="18"/>
                <w:szCs w:val="18"/>
              </w:rPr>
              <w:t>15</w:t>
            </w:r>
            <w:r w:rsidRPr="00EE1076">
              <w:rPr>
                <w:rFonts w:cstheme="minorHAnsi"/>
                <w:color w:val="FFFFFF" w:themeColor="background1"/>
                <w:sz w:val="18"/>
                <w:szCs w:val="18"/>
              </w:rPr>
              <w:t>…..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B38E" w14:textId="77777777" w:rsidR="00F8557B" w:rsidRPr="00F93F58" w:rsidRDefault="00F8557B" w:rsidP="00F8557B">
            <w:pPr>
              <w:pStyle w:val="Lijstalinea"/>
              <w:spacing w:line="240" w:lineRule="auto"/>
              <w:ind w:left="0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6710A5" w:rsidRPr="00F93F58" w14:paraId="58DE656B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B45A82" w14:textId="27408DC8" w:rsidR="006710A5" w:rsidRPr="0064324E" w:rsidRDefault="006710A5" w:rsidP="006710A5">
            <w:pPr>
              <w:pStyle w:val="Lijstalinea"/>
              <w:numPr>
                <w:ilvl w:val="0"/>
                <w:numId w:val="4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64324E">
              <w:rPr>
                <w:rFonts w:cstheme="minorHAnsi"/>
                <w:sz w:val="18"/>
                <w:szCs w:val="18"/>
              </w:rPr>
              <w:t xml:space="preserve">Het </w:t>
            </w:r>
            <w:r>
              <w:rPr>
                <w:rFonts w:cstheme="minorHAnsi"/>
                <w:sz w:val="18"/>
                <w:szCs w:val="18"/>
              </w:rPr>
              <w:t>Utiliteitsgebouw</w:t>
            </w:r>
            <w:r w:rsidRPr="0064324E">
              <w:rPr>
                <w:rFonts w:cstheme="minorHAnsi"/>
                <w:sz w:val="18"/>
                <w:szCs w:val="18"/>
              </w:rPr>
              <w:t xml:space="preserve"> is ontworpen </w:t>
            </w:r>
            <w:r>
              <w:rPr>
                <w:rFonts w:cstheme="minorHAnsi"/>
                <w:sz w:val="18"/>
                <w:szCs w:val="18"/>
              </w:rPr>
              <w:t xml:space="preserve">binnen een geïntegreerd contract 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122F1" w14:textId="26FAF004" w:rsidR="006710A5" w:rsidRPr="00F93F58" w:rsidRDefault="006710A5" w:rsidP="006710A5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 xml:space="preserve">+ </w:t>
            </w:r>
            <w:r w:rsidR="00116D73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38D0" w14:textId="77777777" w:rsidR="006710A5" w:rsidRPr="00F93F58" w:rsidRDefault="006710A5" w:rsidP="006710A5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631DEE" w:rsidRPr="00F93F58" w14:paraId="7E9DA3B0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B3A48" w14:textId="27FA1527" w:rsidR="00631DEE" w:rsidRPr="00567495" w:rsidRDefault="00631DEE" w:rsidP="00631DEE">
            <w:pPr>
              <w:pStyle w:val="Lijstalinea"/>
              <w:numPr>
                <w:ilvl w:val="0"/>
                <w:numId w:val="4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567495">
              <w:rPr>
                <w:rFonts w:cstheme="minorHAnsi"/>
                <w:sz w:val="18"/>
                <w:szCs w:val="18"/>
              </w:rPr>
              <w:t>Van het Utiliteitsgebouw is het Technisch Ontwerp (TO) vastgesteld en goedgekeurd door de Opdrachtgever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A523" w14:textId="5AA5588A" w:rsidR="00631DEE" w:rsidRPr="00567495" w:rsidRDefault="00631DEE" w:rsidP="00631DEE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567495">
              <w:rPr>
                <w:rFonts w:cstheme="minorHAnsi"/>
                <w:sz w:val="18"/>
                <w:szCs w:val="18"/>
              </w:rPr>
              <w:t xml:space="preserve">+ </w:t>
            </w:r>
            <w:r w:rsidR="00116D73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70669" w14:textId="77777777" w:rsidR="00631DEE" w:rsidRPr="00F93F58" w:rsidRDefault="00631DEE" w:rsidP="00631DEE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631DEE" w:rsidRPr="00F93F58" w14:paraId="46FE90FC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E98BD" w14:textId="1E48FE85" w:rsidR="00631DEE" w:rsidRDefault="00631DEE" w:rsidP="00631DEE">
            <w:pPr>
              <w:pStyle w:val="Lijstalinea"/>
              <w:numPr>
                <w:ilvl w:val="0"/>
                <w:numId w:val="4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Van het ontwerp </w:t>
            </w:r>
            <w:r w:rsidRPr="00F93F58">
              <w:rPr>
                <w:rFonts w:cstheme="minorHAnsi"/>
                <w:sz w:val="18"/>
                <w:szCs w:val="18"/>
              </w:rPr>
              <w:t xml:space="preserve">is een BIM-model </w:t>
            </w:r>
            <w:r>
              <w:rPr>
                <w:rFonts w:cstheme="minorHAnsi"/>
                <w:sz w:val="18"/>
                <w:szCs w:val="18"/>
              </w:rPr>
              <w:t xml:space="preserve">met materialenpaspoort </w:t>
            </w:r>
            <w:r w:rsidRPr="00F93F58">
              <w:rPr>
                <w:rFonts w:cstheme="minorHAnsi"/>
                <w:sz w:val="18"/>
                <w:szCs w:val="18"/>
              </w:rPr>
              <w:t>beschikbaar gesteld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67668" w14:textId="6B2F6451" w:rsidR="00631DEE" w:rsidRPr="00F93F58" w:rsidRDefault="00631DEE" w:rsidP="00631DEE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+ 10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9556A" w14:textId="77777777" w:rsidR="00631DEE" w:rsidRPr="00F93F58" w:rsidRDefault="00631DEE" w:rsidP="00631DEE">
            <w:pPr>
              <w:pStyle w:val="Lijstalinea"/>
              <w:spacing w:line="240" w:lineRule="auto"/>
              <w:ind w:left="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</w:tbl>
    <w:p w14:paraId="2B97F3CA" w14:textId="77777777" w:rsidR="00F8557B" w:rsidRDefault="00F8557B" w:rsidP="00F8557B">
      <w:pPr>
        <w:rPr>
          <w:b/>
          <w:u w:val="single"/>
        </w:rPr>
      </w:pPr>
    </w:p>
    <w:p w14:paraId="7F705DD4" w14:textId="77777777" w:rsidR="00F8557B" w:rsidRDefault="00F8557B" w:rsidP="00F8557B">
      <w:pPr>
        <w:rPr>
          <w:b/>
          <w:u w:val="single"/>
        </w:rPr>
      </w:pPr>
    </w:p>
    <w:p w14:paraId="14CC78DE" w14:textId="64182268" w:rsidR="00F8557B" w:rsidRPr="00EB5E0B" w:rsidRDefault="00F8557B" w:rsidP="00F8557B">
      <w:pPr>
        <w:rPr>
          <w:b/>
          <w:sz w:val="22"/>
          <w:szCs w:val="24"/>
          <w:u w:val="single"/>
        </w:rPr>
      </w:pPr>
      <w:r w:rsidRPr="00EB5E0B">
        <w:rPr>
          <w:b/>
          <w:sz w:val="22"/>
          <w:szCs w:val="24"/>
          <w:u w:val="single"/>
        </w:rPr>
        <w:t xml:space="preserve">Selectiecriterium 3: </w:t>
      </w:r>
      <w:r w:rsidRPr="00F8557B">
        <w:rPr>
          <w:b/>
          <w:sz w:val="22"/>
          <w:szCs w:val="24"/>
          <w:u w:val="single"/>
        </w:rPr>
        <w:t>Specifieke ervaring met de uitvoering van een project met een communicatie- en participatieproces</w:t>
      </w:r>
    </w:p>
    <w:tbl>
      <w:tblPr>
        <w:tblW w:w="921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3"/>
        <w:gridCol w:w="1285"/>
        <w:gridCol w:w="1286"/>
      </w:tblGrid>
      <w:tr w:rsidR="00F8557B" w:rsidRPr="00F93F58" w14:paraId="3115E5AA" w14:textId="77777777" w:rsidTr="00936C02">
        <w:trPr>
          <w:trHeight w:val="225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hideMark/>
          </w:tcPr>
          <w:p w14:paraId="03459107" w14:textId="77777777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2E2385">
              <w:rPr>
                <w:rFonts w:cstheme="minorHAnsi"/>
                <w:b/>
                <w:bCs/>
                <w:sz w:val="18"/>
                <w:szCs w:val="18"/>
              </w:rPr>
              <w:t>Waardering</w:t>
            </w:r>
            <w:r w:rsidRPr="002E2385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hideMark/>
          </w:tcPr>
          <w:p w14:paraId="1ED96BBF" w14:textId="77777777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2E2385">
              <w:rPr>
                <w:rFonts w:cstheme="minorHAnsi"/>
                <w:b/>
                <w:bCs/>
                <w:sz w:val="18"/>
                <w:szCs w:val="18"/>
              </w:rPr>
              <w:t>Aantal te behalen punten </w:t>
            </w:r>
            <w:r w:rsidRPr="002E2385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</w:tcPr>
          <w:p w14:paraId="16074CB1" w14:textId="6A01663E" w:rsidR="00F8557B" w:rsidRPr="002E2385" w:rsidRDefault="00F8557B" w:rsidP="00936C02">
            <w:pPr>
              <w:spacing w:line="240" w:lineRule="auto"/>
              <w:textAlignment w:val="baseline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4810AE">
              <w:rPr>
                <w:rFonts w:cstheme="minorHAnsi"/>
                <w:b/>
                <w:bCs/>
                <w:sz w:val="18"/>
                <w:szCs w:val="18"/>
              </w:rPr>
              <w:t xml:space="preserve">Optioneel: 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Eigen score Gegadigde </w:t>
            </w:r>
          </w:p>
        </w:tc>
      </w:tr>
      <w:tr w:rsidR="00F8557B" w:rsidRPr="00F93F58" w14:paraId="3DBD4164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8698D" w14:textId="67B810CC" w:rsidR="00F8557B" w:rsidRPr="0064324E" w:rsidRDefault="00F8557B" w:rsidP="00F8557B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Gegadigde beschikt wel over een referentie en tevredenheidsverklaring waaruit blijkt dat Gegadigde beschikt over ervaring met het</w:t>
            </w:r>
            <w:r>
              <w:rPr>
                <w:rFonts w:cstheme="minorHAnsi"/>
                <w:sz w:val="18"/>
                <w:szCs w:val="18"/>
              </w:rPr>
              <w:t xml:space="preserve"> zelf inrichten en uitvoeren van het omgevingsmanagement van een realisatieproject van een Utiliteitsgebouw met de vereiste financiële omvang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9601F1" w14:textId="34CAEA4A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4B7A" w14:textId="77777777" w:rsidR="00F8557B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51436BB7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26A67" w14:textId="5466E4BB" w:rsidR="00F8557B" w:rsidRPr="00F93F58" w:rsidRDefault="00F8557B" w:rsidP="00F8557B">
            <w:p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Gegadigde krijgt extra punten toegekend indien het project één of meer van de volgende kenmerken heeft, hetgeen ook uit de referentie dient te blijken: 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38B96D" w14:textId="5FB39630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536E" w14:textId="77777777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F8557B" w:rsidRPr="00F93F58" w14:paraId="47AE2E42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5A035" w14:textId="58A6A9FC" w:rsidR="00F8557B" w:rsidRDefault="00F8557B" w:rsidP="00F8557B">
            <w:pPr>
              <w:numPr>
                <w:ilvl w:val="0"/>
                <w:numId w:val="9"/>
              </w:numPr>
              <w:tabs>
                <w:tab w:val="clear" w:pos="720"/>
                <w:tab w:val="num" w:pos="1138"/>
              </w:tabs>
              <w:spacing w:line="240" w:lineRule="auto"/>
              <w:ind w:left="855" w:hanging="284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Het realisatieproject omvatte tevens het ontwerp van het Utiliteitsgebouw</w:t>
            </w:r>
            <w:r w:rsidR="00037D8A">
              <w:rPr>
                <w:rFonts w:cstheme="minorHAnsi"/>
                <w:sz w:val="18"/>
                <w:szCs w:val="18"/>
              </w:rPr>
              <w:t xml:space="preserve">, </w:t>
            </w:r>
            <w:r w:rsidR="00037D8A" w:rsidRPr="00116D73">
              <w:rPr>
                <w:rFonts w:cstheme="minorHAnsi"/>
                <w:sz w:val="18"/>
                <w:szCs w:val="18"/>
              </w:rPr>
              <w:t>waarbij het Definitief Ontwerp door opdrachtgever is goedgekeurd/vastgesteld</w:t>
            </w:r>
            <w:r>
              <w:rPr>
                <w:rFonts w:cstheme="minorHAnsi"/>
                <w:sz w:val="18"/>
                <w:szCs w:val="18"/>
              </w:rPr>
              <w:t xml:space="preserve"> en Gegadigde heeft in de ontwerpfase</w:t>
            </w:r>
          </w:p>
          <w:p w14:paraId="3CCCDC59" w14:textId="77777777" w:rsidR="004E1407" w:rsidRPr="004E1407" w:rsidRDefault="00F8557B" w:rsidP="00F8557B">
            <w:pPr>
              <w:pStyle w:val="Lijstalinea"/>
              <w:numPr>
                <w:ilvl w:val="1"/>
                <w:numId w:val="9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Een communicatietraject met de omgeving of relevante stakeholders gevoerd,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6D9D554A" w14:textId="6678A132" w:rsidR="00F8557B" w:rsidRPr="004E1407" w:rsidRDefault="00F8557B" w:rsidP="00F8557B">
            <w:pPr>
              <w:pStyle w:val="Lijstalinea"/>
              <w:numPr>
                <w:ilvl w:val="1"/>
                <w:numId w:val="9"/>
              </w:numPr>
              <w:spacing w:line="240" w:lineRule="auto"/>
              <w:contextualSpacing w:val="0"/>
              <w:textAlignment w:val="baseline"/>
              <w:rPr>
                <w:rFonts w:cstheme="minorHAnsi"/>
                <w:sz w:val="18"/>
                <w:szCs w:val="18"/>
              </w:rPr>
            </w:pPr>
            <w:r w:rsidRPr="004E1407">
              <w:rPr>
                <w:rFonts w:cstheme="minorHAnsi"/>
                <w:sz w:val="18"/>
                <w:szCs w:val="18"/>
              </w:rPr>
              <w:t>Een participatietraject met de omgeving of relevante stakeholders gevoerd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54009" w14:textId="20A34988" w:rsidR="00F8557B" w:rsidRDefault="004E1407" w:rsidP="004E1407">
            <w:pPr>
              <w:pStyle w:val="Lijstalinea"/>
              <w:spacing w:line="240" w:lineRule="auto"/>
              <w:ind w:left="302"/>
              <w:textAlignment w:val="baseline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</w:t>
            </w:r>
            <w:r w:rsidR="00F8557B" w:rsidRPr="00F93F58">
              <w:rPr>
                <w:rFonts w:cstheme="minorHAnsi"/>
                <w:sz w:val="18"/>
                <w:szCs w:val="18"/>
              </w:rPr>
              <w:t>a.  +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F8557B">
              <w:rPr>
                <w:rFonts w:cstheme="minorHAnsi"/>
                <w:sz w:val="18"/>
                <w:szCs w:val="18"/>
              </w:rPr>
              <w:t>5</w:t>
            </w:r>
            <w:r w:rsidR="00F8557B" w:rsidRPr="00F93F58">
              <w:rPr>
                <w:rFonts w:cstheme="minorHAnsi"/>
                <w:sz w:val="18"/>
                <w:szCs w:val="18"/>
              </w:rPr>
              <w:t xml:space="preserve"> </w:t>
            </w:r>
            <w:r w:rsidR="00F8557B" w:rsidRPr="00F93F58"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47DDE61A" w14:textId="4EF1785C" w:rsidR="00F8557B" w:rsidRPr="00F93F58" w:rsidRDefault="00F8557B" w:rsidP="004E1407">
            <w:pPr>
              <w:spacing w:line="240" w:lineRule="auto"/>
              <w:ind w:left="444"/>
              <w:textAlignment w:val="baseline"/>
              <w:rPr>
                <w:rFonts w:cstheme="minorHAnsi"/>
                <w:sz w:val="18"/>
                <w:szCs w:val="18"/>
              </w:rPr>
            </w:pPr>
            <w:r w:rsidRPr="00F93F58">
              <w:rPr>
                <w:rFonts w:cstheme="minorHAnsi"/>
                <w:sz w:val="18"/>
                <w:szCs w:val="18"/>
              </w:rPr>
              <w:t>b. +</w:t>
            </w:r>
            <w:r>
              <w:rPr>
                <w:rFonts w:cstheme="minorHAnsi"/>
                <w:sz w:val="18"/>
                <w:szCs w:val="18"/>
              </w:rPr>
              <w:t xml:space="preserve"> 10</w:t>
            </w:r>
            <w:r w:rsidRPr="00F93F58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54C7" w14:textId="77777777" w:rsidR="00F8557B" w:rsidRPr="00F93F58" w:rsidRDefault="00F8557B" w:rsidP="00F8557B">
            <w:pPr>
              <w:spacing w:line="240" w:lineRule="auto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  <w:tr w:rsidR="004E1407" w:rsidRPr="00F93F58" w14:paraId="48E5EA1C" w14:textId="77777777" w:rsidTr="00936C02">
        <w:trPr>
          <w:trHeight w:val="300"/>
        </w:trPr>
        <w:tc>
          <w:tcPr>
            <w:tcW w:w="6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904963" w14:textId="0E855012" w:rsidR="004E1407" w:rsidRPr="004E1407" w:rsidRDefault="004E1407" w:rsidP="004E1407">
            <w:pPr>
              <w:pStyle w:val="Lijstalinea"/>
              <w:numPr>
                <w:ilvl w:val="0"/>
                <w:numId w:val="9"/>
              </w:numPr>
              <w:spacing w:line="240" w:lineRule="auto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Het realisatieproject vond plaats in een stedelijke omgeving van een G32 gemeente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C28D0" w14:textId="03C448A9" w:rsidR="004E1407" w:rsidRDefault="004E1407" w:rsidP="00F8557B">
            <w:pPr>
              <w:pStyle w:val="Lijstalinea"/>
              <w:spacing w:line="240" w:lineRule="auto"/>
              <w:ind w:left="160"/>
              <w:jc w:val="center"/>
              <w:textAlignment w:val="baseline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+ 5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6A933" w14:textId="77777777" w:rsidR="004E1407" w:rsidRPr="00F93F58" w:rsidRDefault="004E1407" w:rsidP="00F8557B">
            <w:pPr>
              <w:pStyle w:val="Lijstalinea"/>
              <w:spacing w:line="240" w:lineRule="auto"/>
              <w:ind w:left="0"/>
              <w:textAlignment w:val="baseline"/>
              <w:rPr>
                <w:rFonts w:cstheme="minorHAnsi"/>
                <w:sz w:val="18"/>
                <w:szCs w:val="18"/>
              </w:rPr>
            </w:pPr>
          </w:p>
        </w:tc>
      </w:tr>
    </w:tbl>
    <w:p w14:paraId="58B35D74" w14:textId="77777777" w:rsidR="00F8557B" w:rsidRDefault="00F8557B" w:rsidP="00F8557B">
      <w:pPr>
        <w:rPr>
          <w:b/>
          <w:u w:val="single"/>
        </w:rPr>
      </w:pPr>
    </w:p>
    <w:p w14:paraId="18FBD0DF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p w14:paraId="0F88C8B7" w14:textId="77777777" w:rsidR="00F8557B" w:rsidRDefault="00F8557B" w:rsidP="00F8557B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</w:p>
    <w:p w14:paraId="0D88D5D2" w14:textId="77777777" w:rsidR="00F8557B" w:rsidRPr="00625D04" w:rsidRDefault="00F8557B" w:rsidP="00F8557B">
      <w:pPr>
        <w:rPr>
          <w:sz w:val="24"/>
          <w:szCs w:val="28"/>
        </w:rPr>
      </w:pPr>
      <w:r w:rsidRPr="00625D04">
        <w:rPr>
          <w:sz w:val="24"/>
          <w:szCs w:val="28"/>
        </w:rPr>
        <w:t>Ondergetekende verklaart bovenstaande tabellen naar waarheid te hebben ingevuld.</w:t>
      </w:r>
    </w:p>
    <w:p w14:paraId="557F9BC0" w14:textId="77777777" w:rsidR="00F8557B" w:rsidRDefault="00F8557B" w:rsidP="00F8557B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7"/>
        <w:gridCol w:w="6775"/>
      </w:tblGrid>
      <w:tr w:rsidR="00F8557B" w14:paraId="232580E6" w14:textId="77777777" w:rsidTr="00936C02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14:paraId="1B86F303" w14:textId="77777777" w:rsidR="00F8557B" w:rsidRDefault="00F8557B" w:rsidP="00936C02">
            <w:r>
              <w:rPr>
                <w:b/>
              </w:rPr>
              <w:t>Gegadigde</w:t>
            </w:r>
          </w:p>
        </w:tc>
      </w:tr>
      <w:tr w:rsidR="00F8557B" w14:paraId="21B40627" w14:textId="77777777" w:rsidTr="00936C0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CEC3FB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883" w14:textId="77777777" w:rsidR="00F8557B" w:rsidRDefault="00F8557B" w:rsidP="00936C02"/>
          <w:p w14:paraId="30ED7BD2" w14:textId="77777777" w:rsidR="00F8557B" w:rsidRDefault="00F8557B" w:rsidP="00936C02"/>
        </w:tc>
      </w:tr>
      <w:tr w:rsidR="00F8557B" w14:paraId="76BF06D4" w14:textId="77777777" w:rsidTr="00936C0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5CB800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376" w14:textId="77777777" w:rsidR="00F8557B" w:rsidRDefault="00F8557B" w:rsidP="00936C02"/>
        </w:tc>
      </w:tr>
      <w:tr w:rsidR="00F8557B" w14:paraId="4FEAFE8F" w14:textId="77777777" w:rsidTr="00936C0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5DF5D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Bedrijf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F6F" w14:textId="77777777" w:rsidR="00F8557B" w:rsidRDefault="00F8557B" w:rsidP="00936C02"/>
        </w:tc>
      </w:tr>
      <w:tr w:rsidR="00F8557B" w14:paraId="2ADD7411" w14:textId="77777777" w:rsidTr="00936C0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3489BF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170A" w14:textId="77777777" w:rsidR="00F8557B" w:rsidRDefault="00F8557B" w:rsidP="00936C02"/>
          <w:p w14:paraId="31A1AC61" w14:textId="77777777" w:rsidR="00F8557B" w:rsidRDefault="00F8557B" w:rsidP="00936C02"/>
          <w:p w14:paraId="225EE599" w14:textId="77777777" w:rsidR="00F8557B" w:rsidRDefault="00F8557B" w:rsidP="00936C02"/>
          <w:p w14:paraId="2D9AE8B0" w14:textId="77777777" w:rsidR="00F8557B" w:rsidRDefault="00F8557B" w:rsidP="00936C02"/>
        </w:tc>
      </w:tr>
      <w:tr w:rsidR="00F8557B" w14:paraId="295BE762" w14:textId="77777777" w:rsidTr="00936C0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78A3" w14:textId="77777777" w:rsidR="00F8557B" w:rsidRDefault="00F8557B" w:rsidP="00936C02">
            <w:pPr>
              <w:rPr>
                <w:b/>
              </w:rPr>
            </w:pPr>
            <w:r>
              <w:rPr>
                <w:b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B20" w14:textId="77777777" w:rsidR="00F8557B" w:rsidRDefault="00F8557B" w:rsidP="00936C02"/>
        </w:tc>
      </w:tr>
    </w:tbl>
    <w:p w14:paraId="45C85EA3" w14:textId="77777777" w:rsidR="00F8557B" w:rsidRDefault="00F8557B" w:rsidP="00F8557B">
      <w:pPr>
        <w:spacing w:line="240" w:lineRule="auto"/>
        <w:rPr>
          <w:rFonts w:ascii="Arial" w:hAnsi="Arial" w:cs="Arial"/>
          <w:szCs w:val="20"/>
        </w:rPr>
      </w:pPr>
    </w:p>
    <w:p w14:paraId="32E36A5C" w14:textId="77777777" w:rsidR="00F8557B" w:rsidRDefault="00F8557B" w:rsidP="00F8557B">
      <w:pPr>
        <w:tabs>
          <w:tab w:val="left" w:pos="2552"/>
        </w:tabs>
        <w:suppressAutoHyphens/>
        <w:rPr>
          <w:b/>
          <w:bCs/>
          <w:sz w:val="24"/>
          <w:szCs w:val="24"/>
        </w:rPr>
      </w:pPr>
    </w:p>
    <w:p w14:paraId="1DD124B0" w14:textId="77777777" w:rsidR="004E1407" w:rsidRPr="00FC7B8B" w:rsidRDefault="00F8557B" w:rsidP="00F8557B">
      <w:pPr>
        <w:tabs>
          <w:tab w:val="left" w:pos="2552"/>
        </w:tabs>
        <w:suppressAutoHyphens/>
        <w:jc w:val="center"/>
        <w:rPr>
          <w:sz w:val="22"/>
        </w:rPr>
      </w:pPr>
      <w:r w:rsidRPr="00FC7B8B">
        <w:rPr>
          <w:b/>
          <w:bCs/>
          <w:sz w:val="28"/>
          <w:szCs w:val="28"/>
        </w:rPr>
        <w:t>Let op!</w:t>
      </w:r>
      <w:r w:rsidRPr="00FC7B8B">
        <w:rPr>
          <w:sz w:val="28"/>
          <w:szCs w:val="28"/>
        </w:rPr>
        <w:t xml:space="preserve"> </w:t>
      </w:r>
      <w:r w:rsidRPr="00FC7B8B">
        <w:rPr>
          <w:sz w:val="22"/>
        </w:rPr>
        <w:t>U dient ook een tevredenheidsverklaring van uw opdrachtgever in te dienen</w:t>
      </w:r>
      <w:r w:rsidR="004E1407" w:rsidRPr="00FC7B8B">
        <w:rPr>
          <w:sz w:val="22"/>
        </w:rPr>
        <w:t xml:space="preserve"> </w:t>
      </w:r>
    </w:p>
    <w:p w14:paraId="5974086A" w14:textId="6F6C2A01" w:rsidR="00F8557B" w:rsidRPr="00FC7B8B" w:rsidRDefault="004E1407" w:rsidP="00F8557B">
      <w:pPr>
        <w:tabs>
          <w:tab w:val="left" w:pos="2552"/>
        </w:tabs>
        <w:suppressAutoHyphens/>
        <w:jc w:val="center"/>
        <w:rPr>
          <w:rFonts w:eastAsia="Times New Roman" w:cs="Arial"/>
          <w:sz w:val="18"/>
          <w:szCs w:val="18"/>
          <w:u w:val="single"/>
          <w:lang w:eastAsia="nl-NL"/>
        </w:rPr>
      </w:pPr>
      <w:r w:rsidRPr="00FC7B8B">
        <w:rPr>
          <w:b/>
          <w:bCs/>
          <w:sz w:val="22"/>
          <w:u w:val="single"/>
        </w:rPr>
        <w:t>en t.b.v. selectiecriterium 1</w:t>
      </w:r>
      <w:r w:rsidRPr="00FC7B8B">
        <w:rPr>
          <w:sz w:val="22"/>
          <w:u w:val="single"/>
        </w:rPr>
        <w:t>: een rapportage GPR</w:t>
      </w:r>
      <w:r w:rsidR="00FC7B8B" w:rsidRPr="00FC7B8B">
        <w:rPr>
          <w:sz w:val="22"/>
          <w:u w:val="single"/>
        </w:rPr>
        <w:t>-</w:t>
      </w:r>
      <w:r w:rsidRPr="00FC7B8B">
        <w:rPr>
          <w:sz w:val="22"/>
          <w:u w:val="single"/>
        </w:rPr>
        <w:t xml:space="preserve"> en CPG-score</w:t>
      </w:r>
      <w:r w:rsidR="00116D73" w:rsidRPr="00FC7B8B">
        <w:rPr>
          <w:sz w:val="22"/>
          <w:u w:val="single"/>
        </w:rPr>
        <w:t xml:space="preserve"> </w:t>
      </w:r>
      <w:r w:rsidR="00116D73" w:rsidRPr="00FC7B8B">
        <w:rPr>
          <w:b/>
          <w:bCs/>
          <w:sz w:val="22"/>
          <w:u w:val="single"/>
        </w:rPr>
        <w:t>en</w:t>
      </w:r>
      <w:r w:rsidR="00116D73" w:rsidRPr="00FC7B8B">
        <w:rPr>
          <w:sz w:val="22"/>
          <w:u w:val="single"/>
        </w:rPr>
        <w:t xml:space="preserve"> uitdraai MPG bij</w:t>
      </w:r>
      <w:r w:rsidR="00FC7B8B" w:rsidRPr="00FC7B8B">
        <w:rPr>
          <w:sz w:val="22"/>
          <w:u w:val="single"/>
        </w:rPr>
        <w:t xml:space="preserve"> te </w:t>
      </w:r>
      <w:r w:rsidR="00116D73" w:rsidRPr="00FC7B8B">
        <w:rPr>
          <w:sz w:val="22"/>
          <w:u w:val="single"/>
        </w:rPr>
        <w:t>voegen</w:t>
      </w:r>
    </w:p>
    <w:p w14:paraId="08CB22A4" w14:textId="46507543" w:rsidR="00561D33" w:rsidRPr="00F8557B" w:rsidRDefault="00561D33" w:rsidP="00F8557B"/>
    <w:sectPr w:rsidR="00561D33" w:rsidRPr="00F8557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77C96" w14:textId="77777777" w:rsidR="00175BB5" w:rsidRDefault="00175BB5" w:rsidP="00F91A8A">
      <w:pPr>
        <w:spacing w:line="240" w:lineRule="auto"/>
      </w:pPr>
      <w:r>
        <w:separator/>
      </w:r>
    </w:p>
  </w:endnote>
  <w:endnote w:type="continuationSeparator" w:id="0">
    <w:p w14:paraId="4E015186" w14:textId="77777777" w:rsidR="00175BB5" w:rsidRDefault="00175BB5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EA29F" w14:textId="0DBE81EA" w:rsidR="00F91A8A" w:rsidRDefault="00662A0A">
    <w:pPr>
      <w:pStyle w:val="Voettekst"/>
    </w:pPr>
    <w:r>
      <w:t xml:space="preserve">Aanbesteding </w:t>
    </w:r>
    <w:r w:rsidR="005E6308">
      <w:t xml:space="preserve">MFA </w:t>
    </w:r>
    <w:proofErr w:type="spellStart"/>
    <w:r w:rsidR="005E6308">
      <w:t>Belaveld</w:t>
    </w:r>
    <w:proofErr w:type="spellEnd"/>
    <w:r>
      <w:t xml:space="preserve"> – Selectiefase </w:t>
    </w:r>
    <w:r w:rsidR="00AC2DA9">
      <w:t>–</w:t>
    </w:r>
    <w:r>
      <w:t xml:space="preserve"> Ei</w:t>
    </w:r>
    <w:r w:rsidR="00AC2DA9">
      <w:t xml:space="preserve">gen </w:t>
    </w:r>
    <w:r w:rsidR="00DB178A">
      <w:t>Opgaaf referentieprojecten</w:t>
    </w:r>
    <w:r w:rsidR="00AC2DA9">
      <w:t xml:space="preserve"> </w:t>
    </w:r>
    <w:r w:rsidR="007576C3">
      <w:t xml:space="preserve">Selectiecriteria 1 t/m </w:t>
    </w:r>
    <w:r w:rsidR="005E6308">
      <w:t>3</w:t>
    </w:r>
    <w:r w:rsidR="007576C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7C645" w14:textId="77777777" w:rsidR="00175BB5" w:rsidRDefault="00175BB5" w:rsidP="00F91A8A">
      <w:pPr>
        <w:spacing w:line="240" w:lineRule="auto"/>
      </w:pPr>
      <w:r>
        <w:separator/>
      </w:r>
    </w:p>
  </w:footnote>
  <w:footnote w:type="continuationSeparator" w:id="0">
    <w:p w14:paraId="5A5005FD" w14:textId="77777777" w:rsidR="00175BB5" w:rsidRDefault="00175BB5" w:rsidP="00F91A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20AA7A1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B66BC0"/>
    <w:multiLevelType w:val="multilevel"/>
    <w:tmpl w:val="744CF05C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0"/>
        </w:tabs>
        <w:ind w:left="1570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40"/>
        </w:tabs>
        <w:ind w:left="4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0"/>
        </w:tabs>
        <w:ind w:left="5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0"/>
        </w:tabs>
        <w:ind w:left="69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10"/>
        </w:tabs>
        <w:ind w:left="81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0"/>
        </w:tabs>
        <w:ind w:left="8960" w:hanging="2160"/>
      </w:pPr>
      <w:rPr>
        <w:rFonts w:hint="default"/>
      </w:rPr>
    </w:lvl>
  </w:abstractNum>
  <w:abstractNum w:abstractNumId="2" w15:restartNumberingAfterBreak="0">
    <w:nsid w:val="0D621C36"/>
    <w:multiLevelType w:val="multilevel"/>
    <w:tmpl w:val="0788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A27D90"/>
    <w:multiLevelType w:val="multilevel"/>
    <w:tmpl w:val="86AAC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302B98"/>
    <w:multiLevelType w:val="multilevel"/>
    <w:tmpl w:val="0788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17342A"/>
    <w:multiLevelType w:val="multilevel"/>
    <w:tmpl w:val="0788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262D4E"/>
    <w:multiLevelType w:val="multilevel"/>
    <w:tmpl w:val="0788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E2677C"/>
    <w:multiLevelType w:val="multilevel"/>
    <w:tmpl w:val="0788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AB39CB"/>
    <w:multiLevelType w:val="multilevel"/>
    <w:tmpl w:val="0788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66603D"/>
    <w:multiLevelType w:val="hybridMultilevel"/>
    <w:tmpl w:val="59988768"/>
    <w:lvl w:ilvl="0" w:tplc="9504338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FFB1C0C"/>
    <w:multiLevelType w:val="hybridMultilevel"/>
    <w:tmpl w:val="1B5AAE28"/>
    <w:lvl w:ilvl="0" w:tplc="0D54B8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77575">
    <w:abstractNumId w:val="10"/>
  </w:num>
  <w:num w:numId="2" w16cid:durableId="803814248">
    <w:abstractNumId w:val="9"/>
  </w:num>
  <w:num w:numId="3" w16cid:durableId="777141484">
    <w:abstractNumId w:val="2"/>
  </w:num>
  <w:num w:numId="4" w16cid:durableId="1997102109">
    <w:abstractNumId w:val="7"/>
  </w:num>
  <w:num w:numId="5" w16cid:durableId="1811315017">
    <w:abstractNumId w:val="4"/>
  </w:num>
  <w:num w:numId="6" w16cid:durableId="1705716900">
    <w:abstractNumId w:val="0"/>
  </w:num>
  <w:num w:numId="7" w16cid:durableId="1260336938">
    <w:abstractNumId w:val="1"/>
  </w:num>
  <w:num w:numId="8" w16cid:durableId="1999965730">
    <w:abstractNumId w:val="3"/>
  </w:num>
  <w:num w:numId="9" w16cid:durableId="1631396926">
    <w:abstractNumId w:val="5"/>
  </w:num>
  <w:num w:numId="10" w16cid:durableId="400520296">
    <w:abstractNumId w:val="8"/>
  </w:num>
  <w:num w:numId="11" w16cid:durableId="14192108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BB5"/>
    <w:rsid w:val="00027C11"/>
    <w:rsid w:val="00037D8A"/>
    <w:rsid w:val="000E27D1"/>
    <w:rsid w:val="000F1161"/>
    <w:rsid w:val="00116D73"/>
    <w:rsid w:val="0017068F"/>
    <w:rsid w:val="00175BB5"/>
    <w:rsid w:val="00183BFF"/>
    <w:rsid w:val="00186254"/>
    <w:rsid w:val="00196761"/>
    <w:rsid w:val="001D1923"/>
    <w:rsid w:val="001D26ED"/>
    <w:rsid w:val="00217DEE"/>
    <w:rsid w:val="00234BF7"/>
    <w:rsid w:val="002E2385"/>
    <w:rsid w:val="003178C7"/>
    <w:rsid w:val="003D7822"/>
    <w:rsid w:val="00451675"/>
    <w:rsid w:val="004810AE"/>
    <w:rsid w:val="004E1407"/>
    <w:rsid w:val="004E5B34"/>
    <w:rsid w:val="005355A5"/>
    <w:rsid w:val="00561D33"/>
    <w:rsid w:val="00567495"/>
    <w:rsid w:val="005E6308"/>
    <w:rsid w:val="006220AE"/>
    <w:rsid w:val="00625D04"/>
    <w:rsid w:val="00631DEE"/>
    <w:rsid w:val="0063599E"/>
    <w:rsid w:val="00662A0A"/>
    <w:rsid w:val="006710A5"/>
    <w:rsid w:val="00747D8B"/>
    <w:rsid w:val="007576C3"/>
    <w:rsid w:val="00774CB8"/>
    <w:rsid w:val="007C5452"/>
    <w:rsid w:val="007D034A"/>
    <w:rsid w:val="008F4080"/>
    <w:rsid w:val="00A176F1"/>
    <w:rsid w:val="00A7208C"/>
    <w:rsid w:val="00A9425F"/>
    <w:rsid w:val="00AC2DA9"/>
    <w:rsid w:val="00BA1B56"/>
    <w:rsid w:val="00BC0380"/>
    <w:rsid w:val="00C25B40"/>
    <w:rsid w:val="00C44883"/>
    <w:rsid w:val="00C4694D"/>
    <w:rsid w:val="00CF7BEC"/>
    <w:rsid w:val="00DB178A"/>
    <w:rsid w:val="00E90A5A"/>
    <w:rsid w:val="00EB5E0B"/>
    <w:rsid w:val="00ED747A"/>
    <w:rsid w:val="00EE39B4"/>
    <w:rsid w:val="00F17213"/>
    <w:rsid w:val="00F7663E"/>
    <w:rsid w:val="00F8557B"/>
    <w:rsid w:val="00F91A8A"/>
    <w:rsid w:val="00FC400D"/>
    <w:rsid w:val="00FC7B8B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61CF"/>
  <w15:chartTrackingRefBased/>
  <w15:docId w15:val="{3E0291C0-6926-4263-9BCD-C269637A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557B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75BB5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75BB5"/>
    <w:rPr>
      <w:sz w:val="20"/>
      <w:szCs w:val="20"/>
    </w:rPr>
  </w:style>
  <w:style w:type="character" w:styleId="Voetnootmarkering">
    <w:name w:val="footnote reference"/>
    <w:semiHidden/>
    <w:rsid w:val="00175BB5"/>
    <w:rPr>
      <w:vertAlign w:val="superscript"/>
    </w:rPr>
  </w:style>
  <w:style w:type="paragraph" w:styleId="Lijstalinea">
    <w:name w:val="List Paragraph"/>
    <w:basedOn w:val="Standaard"/>
    <w:link w:val="LijstalineaChar"/>
    <w:uiPriority w:val="34"/>
    <w:qFormat/>
    <w:rsid w:val="00EE39B4"/>
    <w:pPr>
      <w:ind w:left="720"/>
      <w:contextualSpacing/>
    </w:pPr>
  </w:style>
  <w:style w:type="paragraph" w:styleId="Tekstopmerking">
    <w:name w:val="annotation text"/>
    <w:basedOn w:val="Standaard"/>
    <w:link w:val="TekstopmerkingChar"/>
    <w:uiPriority w:val="99"/>
    <w:rsid w:val="00217DEE"/>
    <w:pPr>
      <w:spacing w:line="240" w:lineRule="auto"/>
    </w:pPr>
    <w:rPr>
      <w:rFonts w:ascii="Arial" w:eastAsia="Times New Roman" w:hAnsi="Arial" w:cs="Times New Roman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17DEE"/>
    <w:rPr>
      <w:rFonts w:ascii="Arial" w:eastAsia="Times New Roman" w:hAnsi="Arial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rsid w:val="00217DEE"/>
    <w:rPr>
      <w:sz w:val="16"/>
      <w:szCs w:val="16"/>
    </w:rPr>
  </w:style>
  <w:style w:type="character" w:customStyle="1" w:styleId="normaltextrun">
    <w:name w:val="normaltextrun"/>
    <w:basedOn w:val="Standaardalinea-lettertype"/>
    <w:rsid w:val="00217DEE"/>
  </w:style>
  <w:style w:type="paragraph" w:customStyle="1" w:styleId="paragraph">
    <w:name w:val="paragraph"/>
    <w:basedOn w:val="Standaard"/>
    <w:rsid w:val="00217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link w:val="Lijstalinea"/>
    <w:uiPriority w:val="34"/>
    <w:rsid w:val="002E2385"/>
    <w:rPr>
      <w:sz w:val="20"/>
    </w:rPr>
  </w:style>
  <w:style w:type="paragraph" w:customStyle="1" w:styleId="teXt">
    <w:name w:val="teXt"/>
    <w:basedOn w:val="Standaard"/>
    <w:rsid w:val="00EB5E0B"/>
    <w:pPr>
      <w:spacing w:before="260" w:line="260" w:lineRule="exact"/>
    </w:pPr>
    <w:rPr>
      <w:rFonts w:ascii="Times" w:eastAsia="Times New Roman" w:hAnsi="Times" w:cs="Times New Roman"/>
      <w:sz w:val="22"/>
      <w:szCs w:val="20"/>
      <w:lang w:val="nl" w:eastAsia="nl-NL"/>
    </w:rPr>
  </w:style>
  <w:style w:type="paragraph" w:styleId="Lijstopsomteken5">
    <w:name w:val="List Bullet 5"/>
    <w:basedOn w:val="Standaard"/>
    <w:rsid w:val="00EB5E0B"/>
    <w:pPr>
      <w:widowControl w:val="0"/>
      <w:numPr>
        <w:numId w:val="6"/>
      </w:numPr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5B34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E5B34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5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5776dfe-9868-4c54-91ad-2a87bc11792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8A199420D1AF45AD6B5F286CDA6125" ma:contentTypeVersion="14" ma:contentTypeDescription="Een nieuw document maken." ma:contentTypeScope="" ma:versionID="45248b8b01e8bbfb3cbd0a37dea67efa">
  <xsd:schema xmlns:xsd="http://www.w3.org/2001/XMLSchema" xmlns:xs="http://www.w3.org/2001/XMLSchema" xmlns:p="http://schemas.microsoft.com/office/2006/metadata/properties" xmlns:ns2="55776dfe-9868-4c54-91ad-2a87bc11792d" xmlns:ns3="76111e61-e857-4949-b5ed-4515289658ba" targetNamespace="http://schemas.microsoft.com/office/2006/metadata/properties" ma:root="true" ma:fieldsID="10f2b2c19494fb979aa2564986cfc9ca" ns2:_="" ns3:_="">
    <xsd:import namespace="55776dfe-9868-4c54-91ad-2a87bc11792d"/>
    <xsd:import namespace="76111e61-e857-4949-b5ed-451528965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6dfe-9868-4c54-91ad-2a87bc1179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_Flow_SignoffStatus" ma:index="16" nillable="true" ma:displayName="Afmeldingsstatus" ma:internalName="Afmeldingsstatus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11e61-e857-4949-b5ed-4515289658b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1DB34F-2CBD-4234-9CC3-F5D99298FE45}">
  <ds:schemaRefs>
    <ds:schemaRef ds:uri="http://schemas.microsoft.com/office/2006/metadata/properties"/>
    <ds:schemaRef ds:uri="http://schemas.microsoft.com/office/infopath/2007/PartnerControls"/>
    <ds:schemaRef ds:uri="55776dfe-9868-4c54-91ad-2a87bc11792d"/>
  </ds:schemaRefs>
</ds:datastoreItem>
</file>

<file path=customXml/itemProps2.xml><?xml version="1.0" encoding="utf-8"?>
<ds:datastoreItem xmlns:ds="http://schemas.openxmlformats.org/officeDocument/2006/customXml" ds:itemID="{7747D3A4-7A98-4DE0-A980-F2E378FB99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CC2C5-6A18-4511-B9CC-C8570E592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776dfe-9868-4c54-91ad-2a87bc11792d"/>
    <ds:schemaRef ds:uri="76111e61-e857-4949-b5ed-451528965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1248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</dc:creator>
  <cp:keywords/>
  <dc:description/>
  <cp:lastModifiedBy>Raaimakers, Charlotte</cp:lastModifiedBy>
  <cp:revision>21</cp:revision>
  <dcterms:created xsi:type="dcterms:W3CDTF">2023-05-04T17:30:00Z</dcterms:created>
  <dcterms:modified xsi:type="dcterms:W3CDTF">2023-05-12T10:27:00Z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0x010100A58A199420D1AF45AD6B5F286CDA6125</vt:lpwstr>
  </property>
</Properties>
</file>